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A66AF" w14:textId="161AE39A" w:rsidR="00984DCC" w:rsidRDefault="00792098" w:rsidP="00EF472E">
      <w:pPr>
        <w:tabs>
          <w:tab w:val="left" w:pos="2040"/>
          <w:tab w:val="left" w:pos="4320"/>
          <w:tab w:val="left" w:pos="6480"/>
        </w:tabs>
        <w:suppressAutoHyphens/>
        <w:ind w:right="-1"/>
        <w:rPr>
          <w:rFonts w:cs="Arial"/>
          <w:b/>
          <w:lang w:val="nl"/>
        </w:rPr>
      </w:pPr>
      <w:r>
        <w:rPr>
          <w:noProof/>
        </w:rPr>
        <w:drawing>
          <wp:anchor distT="0" distB="0" distL="114300" distR="114300" simplePos="0" relativeHeight="251659264" behindDoc="0" locked="0" layoutInCell="1" allowOverlap="1" wp14:anchorId="0BF4D110" wp14:editId="707D7861">
            <wp:simplePos x="0" y="0"/>
            <wp:positionH relativeFrom="margin">
              <wp:posOffset>-227433</wp:posOffset>
            </wp:positionH>
            <wp:positionV relativeFrom="page">
              <wp:posOffset>21946</wp:posOffset>
            </wp:positionV>
            <wp:extent cx="5720233" cy="205796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O_BEELDMERK_Logo_2_RGB_po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6469" cy="207100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53E17C17" wp14:editId="027F6CD3">
            <wp:simplePos x="0" y="0"/>
            <wp:positionH relativeFrom="column">
              <wp:posOffset>3149600</wp:posOffset>
            </wp:positionH>
            <wp:positionV relativeFrom="paragraph">
              <wp:posOffset>-1149020</wp:posOffset>
            </wp:positionV>
            <wp:extent cx="2340869" cy="1583439"/>
            <wp:effectExtent l="0" t="0" r="254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anchor>
        </w:drawing>
      </w:r>
    </w:p>
    <w:p w14:paraId="4EB203F7" w14:textId="77777777" w:rsidR="005549CD" w:rsidRDefault="005549CD" w:rsidP="00EF472E">
      <w:pPr>
        <w:tabs>
          <w:tab w:val="left" w:pos="2040"/>
          <w:tab w:val="left" w:pos="4320"/>
          <w:tab w:val="left" w:pos="6480"/>
        </w:tabs>
        <w:suppressAutoHyphens/>
        <w:ind w:right="-1"/>
        <w:rPr>
          <w:rFonts w:cs="Arial"/>
          <w:b/>
          <w:lang w:val="nl"/>
        </w:rPr>
      </w:pPr>
    </w:p>
    <w:p w14:paraId="1E4F0402" w14:textId="77777777" w:rsidR="00984DCC" w:rsidRDefault="00984DCC" w:rsidP="00EF472E">
      <w:pPr>
        <w:tabs>
          <w:tab w:val="left" w:pos="2040"/>
          <w:tab w:val="left" w:pos="4320"/>
          <w:tab w:val="left" w:pos="6480"/>
        </w:tabs>
        <w:suppressAutoHyphens/>
        <w:ind w:right="-1"/>
        <w:rPr>
          <w:rFonts w:cs="Arial"/>
          <w:b/>
          <w:lang w:val="nl"/>
        </w:rPr>
      </w:pPr>
    </w:p>
    <w:p w14:paraId="64D96879" w14:textId="77777777" w:rsidR="000161B8" w:rsidRDefault="000161B8" w:rsidP="00972741">
      <w:pPr>
        <w:tabs>
          <w:tab w:val="left" w:pos="2040"/>
          <w:tab w:val="left" w:pos="4320"/>
          <w:tab w:val="left" w:pos="6480"/>
        </w:tabs>
        <w:suppressAutoHyphens/>
        <w:ind w:right="-1"/>
        <w:rPr>
          <w:rFonts w:cs="Arial"/>
          <w:b/>
          <w:lang w:val="nl"/>
        </w:rPr>
      </w:pPr>
    </w:p>
    <w:p w14:paraId="6834D6F5" w14:textId="77777777" w:rsidR="00E51F55" w:rsidRDefault="00E51F55" w:rsidP="000D6F47">
      <w:pPr>
        <w:tabs>
          <w:tab w:val="left" w:pos="2040"/>
          <w:tab w:val="left" w:pos="4320"/>
          <w:tab w:val="left" w:pos="6480"/>
        </w:tabs>
        <w:suppressAutoHyphens/>
        <w:ind w:right="-1"/>
        <w:rPr>
          <w:rFonts w:cs="Arial"/>
          <w:b/>
          <w:lang w:val="nl"/>
        </w:rPr>
      </w:pPr>
    </w:p>
    <w:p w14:paraId="6F7024E1" w14:textId="77777777" w:rsidR="00E51F55" w:rsidRDefault="00E51F55" w:rsidP="000D6F47">
      <w:pPr>
        <w:tabs>
          <w:tab w:val="left" w:pos="2040"/>
          <w:tab w:val="left" w:pos="4320"/>
          <w:tab w:val="left" w:pos="6480"/>
        </w:tabs>
        <w:suppressAutoHyphens/>
        <w:ind w:right="-1"/>
        <w:rPr>
          <w:rFonts w:cs="Arial"/>
          <w:b/>
          <w:lang w:val="nl"/>
        </w:rPr>
      </w:pPr>
    </w:p>
    <w:p w14:paraId="0F05FF63" w14:textId="77777777" w:rsidR="00792098" w:rsidRPr="00245F4F" w:rsidRDefault="00792098" w:rsidP="000D6F47">
      <w:pPr>
        <w:tabs>
          <w:tab w:val="left" w:pos="2040"/>
          <w:tab w:val="left" w:pos="4320"/>
          <w:tab w:val="left" w:pos="6480"/>
        </w:tabs>
        <w:suppressAutoHyphens/>
        <w:ind w:right="-1"/>
        <w:rPr>
          <w:rFonts w:cs="Arial"/>
          <w:b/>
          <w:szCs w:val="18"/>
          <w:lang w:val="nl"/>
        </w:rPr>
      </w:pPr>
    </w:p>
    <w:p w14:paraId="7BF992FB" w14:textId="12061951" w:rsidR="00972741" w:rsidRPr="00245F4F" w:rsidRDefault="000C0CC5" w:rsidP="000D6F47">
      <w:pPr>
        <w:tabs>
          <w:tab w:val="left" w:pos="2040"/>
          <w:tab w:val="left" w:pos="4320"/>
          <w:tab w:val="left" w:pos="6480"/>
        </w:tabs>
        <w:suppressAutoHyphens/>
        <w:ind w:right="-1"/>
        <w:rPr>
          <w:rFonts w:cs="Arial"/>
          <w:b/>
          <w:szCs w:val="18"/>
          <w:lang w:val="nl"/>
        </w:rPr>
      </w:pPr>
      <w:r w:rsidRPr="00245F4F">
        <w:rPr>
          <w:rFonts w:cs="Arial"/>
          <w:b/>
          <w:szCs w:val="18"/>
          <w:lang w:val="nl"/>
        </w:rPr>
        <w:t>NADERE OVEREENKOMST</w:t>
      </w:r>
      <w:r w:rsidR="00972741" w:rsidRPr="00245F4F">
        <w:rPr>
          <w:rFonts w:cs="Arial"/>
          <w:b/>
          <w:szCs w:val="18"/>
          <w:lang w:val="nl"/>
        </w:rPr>
        <w:t xml:space="preserve"> </w:t>
      </w:r>
      <w:bookmarkStart w:id="0" w:name="Rubriek5"/>
      <w:bookmarkEnd w:id="0"/>
      <w:r w:rsidR="00853BCD" w:rsidRPr="00245F4F">
        <w:rPr>
          <w:rFonts w:cs="Arial"/>
          <w:b/>
          <w:szCs w:val="18"/>
          <w:lang w:val="nl"/>
        </w:rPr>
        <w:t>Ministerie van Economische Zaken en Klimaat</w:t>
      </w:r>
      <w:r w:rsidR="00972741" w:rsidRPr="00245F4F">
        <w:rPr>
          <w:rFonts w:cs="Arial"/>
          <w:b/>
          <w:szCs w:val="18"/>
          <w:lang w:val="nl"/>
        </w:rPr>
        <w:t xml:space="preserve">, </w:t>
      </w:r>
      <w:bookmarkStart w:id="1" w:name="Rubriek10"/>
      <w:bookmarkEnd w:id="1"/>
      <w:r w:rsidR="00CF09F6" w:rsidRPr="00245F4F">
        <w:rPr>
          <w:rFonts w:cs="Arial"/>
          <w:b/>
          <w:szCs w:val="18"/>
          <w:lang w:val="nl"/>
        </w:rPr>
        <w:t>Instituut Mijnbouwschade Groningen (IMG)</w:t>
      </w:r>
      <w:r w:rsidR="00972741" w:rsidRPr="00245F4F">
        <w:rPr>
          <w:rFonts w:cs="Arial"/>
          <w:b/>
          <w:szCs w:val="18"/>
          <w:lang w:val="nl"/>
        </w:rPr>
        <w:t xml:space="preserve">, inzake </w:t>
      </w:r>
      <w:bookmarkStart w:id="2" w:name="Rubriek3"/>
      <w:bookmarkEnd w:id="2"/>
      <w:r w:rsidR="00C2185A" w:rsidRPr="00245F4F">
        <w:rPr>
          <w:rFonts w:cs="Arial"/>
          <w:b/>
          <w:szCs w:val="18"/>
          <w:lang w:val="nl"/>
        </w:rPr>
        <w:t>Integrale Oplossingsrichting (IO).</w:t>
      </w:r>
    </w:p>
    <w:p w14:paraId="30889C39" w14:textId="77777777" w:rsidR="00972741" w:rsidRPr="00245F4F" w:rsidRDefault="00972741" w:rsidP="00972741">
      <w:pPr>
        <w:tabs>
          <w:tab w:val="left" w:pos="0"/>
          <w:tab w:val="left" w:pos="2040"/>
          <w:tab w:val="left" w:pos="4320"/>
          <w:tab w:val="left" w:pos="6480"/>
        </w:tabs>
        <w:suppressAutoHyphens/>
        <w:ind w:right="-1"/>
        <w:rPr>
          <w:rFonts w:cs="Arial"/>
          <w:szCs w:val="18"/>
          <w:lang w:val="nl"/>
        </w:rPr>
      </w:pPr>
    </w:p>
    <w:p w14:paraId="0840D47D" w14:textId="77777777" w:rsidR="00245F4F" w:rsidRDefault="00245F4F" w:rsidP="00972741">
      <w:pPr>
        <w:tabs>
          <w:tab w:val="left" w:pos="0"/>
          <w:tab w:val="left" w:pos="2040"/>
          <w:tab w:val="left" w:pos="4320"/>
          <w:tab w:val="left" w:pos="6480"/>
        </w:tabs>
        <w:suppressAutoHyphens/>
        <w:ind w:right="-1"/>
        <w:rPr>
          <w:rFonts w:cs="Arial"/>
          <w:szCs w:val="18"/>
          <w:lang w:val="nl"/>
        </w:rPr>
      </w:pPr>
    </w:p>
    <w:p w14:paraId="270F57CF" w14:textId="77777777" w:rsidR="008616B4" w:rsidRPr="00245F4F" w:rsidRDefault="008616B4" w:rsidP="00972741">
      <w:pPr>
        <w:tabs>
          <w:tab w:val="left" w:pos="0"/>
          <w:tab w:val="left" w:pos="2040"/>
          <w:tab w:val="left" w:pos="4320"/>
          <w:tab w:val="left" w:pos="6480"/>
        </w:tabs>
        <w:suppressAutoHyphens/>
        <w:ind w:right="-1"/>
        <w:rPr>
          <w:rFonts w:cs="Arial"/>
          <w:szCs w:val="18"/>
          <w:lang w:val="nl"/>
        </w:rPr>
      </w:pPr>
    </w:p>
    <w:p w14:paraId="1D929E40" w14:textId="77777777" w:rsidR="00245F4F" w:rsidRPr="00245F4F" w:rsidRDefault="00245F4F" w:rsidP="00245F4F">
      <w:pPr>
        <w:rPr>
          <w:rFonts w:eastAsia="Calibri" w:cs="Verdana"/>
          <w:b/>
          <w:bCs/>
          <w:color w:val="000000"/>
          <w:szCs w:val="18"/>
          <w:lang w:eastAsia="en-US"/>
        </w:rPr>
      </w:pPr>
      <w:r w:rsidRPr="00245F4F">
        <w:rPr>
          <w:rFonts w:eastAsia="Calibri" w:cs="Verdana"/>
          <w:b/>
          <w:bCs/>
          <w:color w:val="000000"/>
          <w:szCs w:val="18"/>
          <w:lang w:eastAsia="en-US"/>
        </w:rPr>
        <w:t xml:space="preserve">De ondergetekenden: </w:t>
      </w:r>
    </w:p>
    <w:p w14:paraId="083BF5A3" w14:textId="77777777" w:rsidR="00245F4F" w:rsidRPr="00245F4F" w:rsidRDefault="00245F4F" w:rsidP="00972741">
      <w:pPr>
        <w:tabs>
          <w:tab w:val="left" w:pos="0"/>
          <w:tab w:val="left" w:pos="2040"/>
          <w:tab w:val="left" w:pos="4320"/>
          <w:tab w:val="left" w:pos="6480"/>
        </w:tabs>
        <w:suppressAutoHyphens/>
        <w:ind w:right="-1"/>
        <w:rPr>
          <w:rFonts w:cs="Arial"/>
          <w:szCs w:val="18"/>
          <w:lang w:val="nl"/>
        </w:rPr>
      </w:pPr>
    </w:p>
    <w:p w14:paraId="03DE060F" w14:textId="3F5437DC" w:rsidR="00972741" w:rsidRPr="00245F4F" w:rsidRDefault="004873EC" w:rsidP="000D23A2">
      <w:pPr>
        <w:pStyle w:val="Lijstalinea"/>
        <w:numPr>
          <w:ilvl w:val="0"/>
          <w:numId w:val="21"/>
        </w:numPr>
        <w:tabs>
          <w:tab w:val="left" w:pos="0"/>
          <w:tab w:val="left" w:pos="2040"/>
          <w:tab w:val="left" w:pos="4320"/>
          <w:tab w:val="left" w:pos="6480"/>
        </w:tabs>
        <w:suppressAutoHyphens/>
        <w:ind w:right="-1"/>
        <w:rPr>
          <w:rFonts w:ascii="Verdana" w:hAnsi="Verdana" w:cs="Calibri"/>
          <w:sz w:val="18"/>
          <w:szCs w:val="18"/>
          <w:lang w:val="nl"/>
        </w:rPr>
      </w:pPr>
      <w:r w:rsidRPr="00245F4F">
        <w:rPr>
          <w:rFonts w:ascii="Verdana" w:hAnsi="Verdana" w:cs="Calibri"/>
          <w:sz w:val="18"/>
          <w:szCs w:val="18"/>
          <w:lang w:val="nl"/>
        </w:rPr>
        <w:t xml:space="preserve">De Staat der Nederlanden, waarvan de zetel is gevestigd in Den Haag, te dezen vertegenwoordigd door de </w:t>
      </w:r>
      <w:r w:rsidR="009B3E25" w:rsidRPr="00245F4F">
        <w:rPr>
          <w:rFonts w:ascii="Verdana" w:hAnsi="Verdana" w:cs="Calibri"/>
          <w:sz w:val="18"/>
          <w:szCs w:val="18"/>
          <w:highlight w:val="yellow"/>
          <w:lang w:val="nl"/>
        </w:rPr>
        <w:t>Staatssecretaris Mijnbouw</w:t>
      </w:r>
      <w:r w:rsidRPr="00245F4F">
        <w:rPr>
          <w:rFonts w:ascii="Verdana" w:hAnsi="Verdana" w:cs="Calibri"/>
          <w:sz w:val="18"/>
          <w:szCs w:val="18"/>
          <w:lang w:val="nl"/>
        </w:rPr>
        <w:t>, name</w:t>
      </w:r>
      <w:r w:rsidRPr="00245F4F">
        <w:rPr>
          <w:rFonts w:ascii="Verdana" w:hAnsi="Verdana" w:cs="Calibri"/>
          <w:sz w:val="18"/>
          <w:szCs w:val="18"/>
          <w:highlight w:val="yellow"/>
          <w:lang w:val="nl"/>
        </w:rPr>
        <w:t xml:space="preserve">ns deze </w:t>
      </w:r>
      <w:r w:rsidR="00C11C0B" w:rsidRPr="00245F4F">
        <w:rPr>
          <w:rFonts w:ascii="Verdana" w:hAnsi="Verdana" w:cs="Calibri"/>
          <w:sz w:val="18"/>
          <w:szCs w:val="18"/>
          <w:highlight w:val="yellow"/>
          <w:lang w:val="nl"/>
        </w:rPr>
        <w:t>[naam]</w:t>
      </w:r>
      <w:r w:rsidRPr="00245F4F">
        <w:rPr>
          <w:rFonts w:ascii="Verdana" w:hAnsi="Verdana" w:cs="Calibri"/>
          <w:sz w:val="18"/>
          <w:szCs w:val="18"/>
          <w:highlight w:val="yellow"/>
          <w:lang w:val="nl"/>
        </w:rPr>
        <w:t xml:space="preserve">, </w:t>
      </w:r>
      <w:r w:rsidR="009B3E25" w:rsidRPr="00245F4F">
        <w:rPr>
          <w:rFonts w:ascii="Verdana" w:hAnsi="Verdana" w:cs="Calibri"/>
          <w:sz w:val="18"/>
          <w:szCs w:val="18"/>
          <w:highlight w:val="yellow"/>
          <w:lang w:val="nl"/>
        </w:rPr>
        <w:t>directeur</w:t>
      </w:r>
      <w:r w:rsidRPr="00245F4F">
        <w:rPr>
          <w:rFonts w:ascii="Verdana" w:hAnsi="Verdana" w:cs="Calibri"/>
          <w:sz w:val="18"/>
          <w:szCs w:val="18"/>
          <w:highlight w:val="yellow"/>
          <w:lang w:val="nl"/>
        </w:rPr>
        <w:t xml:space="preserve"> Instituut Mijnbouwschade Groningen</w:t>
      </w:r>
      <w:r w:rsidRPr="00245F4F">
        <w:rPr>
          <w:rFonts w:ascii="Verdana" w:hAnsi="Verdana" w:cs="Calibri"/>
          <w:sz w:val="18"/>
          <w:szCs w:val="18"/>
          <w:lang w:val="nl"/>
        </w:rPr>
        <w:t xml:space="preserve">, hierna te noemen: </w:t>
      </w:r>
      <w:r w:rsidR="007E7104">
        <w:rPr>
          <w:rFonts w:ascii="Verdana" w:hAnsi="Verdana" w:cs="Calibri"/>
          <w:sz w:val="18"/>
          <w:szCs w:val="18"/>
          <w:lang w:val="nl"/>
        </w:rPr>
        <w:t>‘O</w:t>
      </w:r>
      <w:r w:rsidRPr="00245F4F">
        <w:rPr>
          <w:rFonts w:ascii="Verdana" w:hAnsi="Verdana" w:cs="Calibri"/>
          <w:sz w:val="18"/>
          <w:szCs w:val="18"/>
          <w:lang w:val="nl"/>
        </w:rPr>
        <w:t>pdrachtgever</w:t>
      </w:r>
      <w:r w:rsidR="007E7104">
        <w:rPr>
          <w:rFonts w:ascii="Verdana" w:hAnsi="Verdana" w:cs="Calibri"/>
          <w:sz w:val="18"/>
          <w:szCs w:val="18"/>
          <w:lang w:val="nl"/>
        </w:rPr>
        <w:t>’</w:t>
      </w:r>
      <w:r w:rsidRPr="00245F4F">
        <w:rPr>
          <w:rFonts w:ascii="Verdana" w:hAnsi="Verdana" w:cs="Calibri"/>
          <w:sz w:val="18"/>
          <w:szCs w:val="18"/>
          <w:lang w:val="nl"/>
        </w:rPr>
        <w:t>,</w:t>
      </w:r>
    </w:p>
    <w:p w14:paraId="779B2EA2" w14:textId="77777777" w:rsidR="00972741" w:rsidRPr="00245F4F" w:rsidRDefault="00972741" w:rsidP="00972741">
      <w:pPr>
        <w:tabs>
          <w:tab w:val="left" w:pos="0"/>
          <w:tab w:val="left" w:pos="600"/>
          <w:tab w:val="left" w:pos="2040"/>
          <w:tab w:val="left" w:pos="4320"/>
          <w:tab w:val="left" w:pos="6480"/>
        </w:tabs>
        <w:suppressAutoHyphens/>
        <w:ind w:left="600" w:right="-1" w:hanging="600"/>
        <w:rPr>
          <w:rFonts w:cs="Arial"/>
          <w:szCs w:val="18"/>
        </w:rPr>
      </w:pPr>
    </w:p>
    <w:p w14:paraId="1758FE1B" w14:textId="77777777" w:rsidR="00972741" w:rsidRPr="00245F4F" w:rsidRDefault="00972741" w:rsidP="00972741">
      <w:pPr>
        <w:tabs>
          <w:tab w:val="left" w:pos="0"/>
          <w:tab w:val="left" w:pos="600"/>
          <w:tab w:val="left" w:pos="2040"/>
          <w:tab w:val="left" w:pos="4320"/>
          <w:tab w:val="left" w:pos="6480"/>
        </w:tabs>
        <w:suppressAutoHyphens/>
        <w:ind w:left="600" w:right="-1" w:hanging="600"/>
        <w:rPr>
          <w:rFonts w:cs="Arial"/>
          <w:szCs w:val="18"/>
        </w:rPr>
      </w:pPr>
      <w:r w:rsidRPr="00245F4F">
        <w:rPr>
          <w:rFonts w:cs="Arial"/>
          <w:szCs w:val="18"/>
        </w:rPr>
        <w:t>en</w:t>
      </w:r>
    </w:p>
    <w:p w14:paraId="4C191206" w14:textId="77777777" w:rsidR="00972741" w:rsidRPr="00245F4F" w:rsidRDefault="00972741" w:rsidP="00972741">
      <w:pPr>
        <w:tabs>
          <w:tab w:val="left" w:pos="0"/>
          <w:tab w:val="left" w:pos="600"/>
          <w:tab w:val="left" w:pos="2040"/>
          <w:tab w:val="left" w:pos="4320"/>
          <w:tab w:val="left" w:pos="6480"/>
        </w:tabs>
        <w:suppressAutoHyphens/>
        <w:ind w:left="600" w:right="-1" w:hanging="600"/>
        <w:rPr>
          <w:rFonts w:cs="Arial"/>
          <w:szCs w:val="18"/>
        </w:rPr>
      </w:pPr>
    </w:p>
    <w:p w14:paraId="16A09CFB" w14:textId="77777777" w:rsidR="00245F4F" w:rsidRPr="00245F4F" w:rsidRDefault="00C2185A" w:rsidP="000D23A2">
      <w:pPr>
        <w:pStyle w:val="Lijstalinea"/>
        <w:numPr>
          <w:ilvl w:val="0"/>
          <w:numId w:val="21"/>
        </w:numPr>
        <w:tabs>
          <w:tab w:val="left" w:pos="0"/>
          <w:tab w:val="left" w:pos="600"/>
          <w:tab w:val="left" w:pos="2040"/>
          <w:tab w:val="left" w:pos="4320"/>
          <w:tab w:val="left" w:pos="6480"/>
        </w:tabs>
        <w:suppressAutoHyphens/>
        <w:ind w:right="-1"/>
        <w:rPr>
          <w:rFonts w:ascii="Verdana" w:hAnsi="Verdana" w:cs="Arial"/>
          <w:sz w:val="18"/>
          <w:szCs w:val="18"/>
        </w:rPr>
      </w:pPr>
      <w:bookmarkStart w:id="3" w:name="Rubriek18"/>
      <w:bookmarkEnd w:id="3"/>
      <w:r w:rsidRPr="00245F4F">
        <w:rPr>
          <w:rFonts w:ascii="Verdana" w:hAnsi="Verdana" w:cs="Arial"/>
          <w:sz w:val="18"/>
          <w:szCs w:val="18"/>
          <w:highlight w:val="yellow"/>
        </w:rPr>
        <w:t>[naam raamcontract</w:t>
      </w:r>
      <w:r w:rsidR="00C11C0B" w:rsidRPr="00245F4F">
        <w:rPr>
          <w:rFonts w:ascii="Verdana" w:hAnsi="Verdana" w:cs="Arial"/>
          <w:sz w:val="18"/>
          <w:szCs w:val="18"/>
          <w:highlight w:val="yellow"/>
        </w:rPr>
        <w:t>ant</w:t>
      </w:r>
      <w:r w:rsidRPr="00245F4F">
        <w:rPr>
          <w:rFonts w:ascii="Verdana" w:hAnsi="Verdana" w:cs="Arial"/>
          <w:sz w:val="18"/>
          <w:szCs w:val="18"/>
          <w:highlight w:val="yellow"/>
        </w:rPr>
        <w:t>]</w:t>
      </w:r>
      <w:r w:rsidR="000D6F47" w:rsidRPr="00245F4F">
        <w:rPr>
          <w:rFonts w:ascii="Verdana" w:hAnsi="Verdana" w:cs="Arial"/>
          <w:sz w:val="18"/>
          <w:szCs w:val="18"/>
          <w:highlight w:val="yellow"/>
        </w:rPr>
        <w:t>,</w:t>
      </w:r>
      <w:r w:rsidR="000D6F47" w:rsidRPr="00245F4F">
        <w:rPr>
          <w:rFonts w:ascii="Verdana" w:hAnsi="Verdana" w:cs="Arial"/>
          <w:sz w:val="18"/>
          <w:szCs w:val="18"/>
        </w:rPr>
        <w:t xml:space="preserve"> </w:t>
      </w:r>
      <w:r w:rsidR="000D23A2" w:rsidRPr="00245F4F">
        <w:rPr>
          <w:rFonts w:ascii="Verdana" w:hAnsi="Verdana" w:cs="Arial"/>
          <w:sz w:val="18"/>
          <w:szCs w:val="18"/>
        </w:rPr>
        <w:t xml:space="preserve">(statutair) </w:t>
      </w:r>
      <w:r w:rsidR="000D6F47" w:rsidRPr="00245F4F">
        <w:rPr>
          <w:rFonts w:ascii="Verdana" w:hAnsi="Verdana" w:cs="Arial"/>
          <w:sz w:val="18"/>
          <w:szCs w:val="18"/>
        </w:rPr>
        <w:t xml:space="preserve">gevestigd te </w:t>
      </w:r>
      <w:r w:rsidRPr="00245F4F">
        <w:rPr>
          <w:rFonts w:ascii="Verdana" w:hAnsi="Verdana" w:cs="Arial"/>
          <w:sz w:val="18"/>
          <w:szCs w:val="18"/>
          <w:highlight w:val="yellow"/>
        </w:rPr>
        <w:t>[plaats]</w:t>
      </w:r>
      <w:r w:rsidR="000D6F47" w:rsidRPr="00245F4F">
        <w:rPr>
          <w:rFonts w:ascii="Verdana" w:hAnsi="Verdana" w:cs="Arial"/>
          <w:sz w:val="18"/>
          <w:szCs w:val="18"/>
          <w:highlight w:val="yellow"/>
        </w:rPr>
        <w:t>,</w:t>
      </w:r>
      <w:r w:rsidR="000D6F47" w:rsidRPr="00245F4F">
        <w:rPr>
          <w:rFonts w:ascii="Verdana" w:hAnsi="Verdana" w:cs="Arial"/>
          <w:sz w:val="18"/>
          <w:szCs w:val="18"/>
        </w:rPr>
        <w:t xml:space="preserve"> te dezen vertegenwoordigd door</w:t>
      </w:r>
      <w:r w:rsidR="00245F4F" w:rsidRPr="00245F4F">
        <w:rPr>
          <w:rFonts w:ascii="Verdana" w:hAnsi="Verdana" w:cs="Arial"/>
          <w:sz w:val="18"/>
          <w:szCs w:val="18"/>
        </w:rPr>
        <w:t xml:space="preserve"> </w:t>
      </w:r>
    </w:p>
    <w:p w14:paraId="2799E99B" w14:textId="14C99F2A" w:rsidR="00972741" w:rsidRDefault="00245F4F" w:rsidP="00245F4F">
      <w:pPr>
        <w:pStyle w:val="Lijstalinea"/>
        <w:tabs>
          <w:tab w:val="left" w:pos="0"/>
          <w:tab w:val="left" w:pos="600"/>
          <w:tab w:val="left" w:pos="2040"/>
          <w:tab w:val="left" w:pos="4320"/>
          <w:tab w:val="left" w:pos="6480"/>
        </w:tabs>
        <w:suppressAutoHyphens/>
        <w:ind w:left="360" w:right="-1"/>
        <w:rPr>
          <w:rFonts w:ascii="Verdana" w:hAnsi="Verdana" w:cs="Arial"/>
          <w:sz w:val="18"/>
          <w:szCs w:val="18"/>
        </w:rPr>
      </w:pPr>
      <w:r w:rsidRPr="00245F4F">
        <w:rPr>
          <w:rFonts w:ascii="Verdana" w:hAnsi="Verdana" w:cs="Arial"/>
          <w:sz w:val="18"/>
          <w:szCs w:val="18"/>
        </w:rPr>
        <w:t xml:space="preserve">de </w:t>
      </w:r>
      <w:r w:rsidR="00C2185A" w:rsidRPr="00245F4F">
        <w:rPr>
          <w:rFonts w:ascii="Verdana" w:hAnsi="Verdana" w:cs="Arial"/>
          <w:sz w:val="18"/>
          <w:szCs w:val="18"/>
          <w:highlight w:val="yellow"/>
        </w:rPr>
        <w:t>[naam]</w:t>
      </w:r>
      <w:r w:rsidR="000D6F47" w:rsidRPr="00245F4F">
        <w:rPr>
          <w:rFonts w:ascii="Verdana" w:hAnsi="Verdana" w:cs="Arial"/>
          <w:sz w:val="18"/>
          <w:szCs w:val="18"/>
          <w:highlight w:val="yellow"/>
        </w:rPr>
        <w:t>,</w:t>
      </w:r>
      <w:r w:rsidR="000D6F47" w:rsidRPr="00245F4F">
        <w:rPr>
          <w:rFonts w:ascii="Verdana" w:hAnsi="Verdana" w:cs="Arial"/>
          <w:sz w:val="18"/>
          <w:szCs w:val="18"/>
        </w:rPr>
        <w:t xml:space="preserve"> </w:t>
      </w:r>
      <w:r w:rsidR="000F2BC5" w:rsidRPr="00245F4F">
        <w:rPr>
          <w:rFonts w:ascii="Verdana" w:hAnsi="Verdana" w:cs="Arial"/>
          <w:sz w:val="18"/>
          <w:szCs w:val="18"/>
        </w:rPr>
        <w:t>[functie]</w:t>
      </w:r>
      <w:r w:rsidR="000D6F47" w:rsidRPr="00245F4F">
        <w:rPr>
          <w:rFonts w:ascii="Verdana" w:hAnsi="Verdana" w:cs="Arial"/>
          <w:sz w:val="18"/>
          <w:szCs w:val="18"/>
        </w:rPr>
        <w:t xml:space="preserve">, hierna te noemen: </w:t>
      </w:r>
      <w:r w:rsidRPr="00245F4F">
        <w:rPr>
          <w:rFonts w:ascii="Verdana" w:hAnsi="Verdana" w:cs="Arial"/>
          <w:sz w:val="18"/>
          <w:szCs w:val="18"/>
        </w:rPr>
        <w:t>‘</w:t>
      </w:r>
      <w:r w:rsidR="000D6F47" w:rsidRPr="00245F4F">
        <w:rPr>
          <w:rFonts w:ascii="Verdana" w:hAnsi="Verdana" w:cs="Arial"/>
          <w:sz w:val="18"/>
          <w:szCs w:val="18"/>
        </w:rPr>
        <w:t>Opdrachtnemer</w:t>
      </w:r>
      <w:r w:rsidRPr="00245F4F">
        <w:rPr>
          <w:rFonts w:ascii="Verdana" w:hAnsi="Verdana" w:cs="Arial"/>
          <w:sz w:val="18"/>
          <w:szCs w:val="18"/>
        </w:rPr>
        <w:t>’</w:t>
      </w:r>
      <w:r w:rsidR="000D6F47" w:rsidRPr="00245F4F">
        <w:rPr>
          <w:rFonts w:ascii="Verdana" w:hAnsi="Verdana" w:cs="Arial"/>
          <w:sz w:val="18"/>
          <w:szCs w:val="18"/>
        </w:rPr>
        <w:t>,</w:t>
      </w:r>
    </w:p>
    <w:p w14:paraId="79EBA7F0" w14:textId="77777777" w:rsidR="00320BBB" w:rsidRDefault="00320BBB" w:rsidP="00245F4F">
      <w:pPr>
        <w:pStyle w:val="Lijstalinea"/>
        <w:tabs>
          <w:tab w:val="left" w:pos="0"/>
          <w:tab w:val="left" w:pos="600"/>
          <w:tab w:val="left" w:pos="2040"/>
          <w:tab w:val="left" w:pos="4320"/>
          <w:tab w:val="left" w:pos="6480"/>
        </w:tabs>
        <w:suppressAutoHyphens/>
        <w:ind w:left="360" w:right="-1"/>
        <w:rPr>
          <w:rFonts w:ascii="Verdana" w:hAnsi="Verdana" w:cs="Arial"/>
          <w:sz w:val="18"/>
          <w:szCs w:val="18"/>
        </w:rPr>
      </w:pPr>
    </w:p>
    <w:p w14:paraId="4367A645" w14:textId="77777777" w:rsidR="0093650F" w:rsidRPr="0093650F" w:rsidRDefault="0093650F" w:rsidP="0093650F">
      <w:pPr>
        <w:suppressAutoHyphens/>
        <w:overflowPunct w:val="0"/>
        <w:autoSpaceDE w:val="0"/>
        <w:autoSpaceDN w:val="0"/>
        <w:adjustRightInd w:val="0"/>
        <w:ind w:right="-1"/>
        <w:rPr>
          <w:rFonts w:cs="Arial"/>
          <w:szCs w:val="18"/>
          <w:lang w:val="nl"/>
        </w:rPr>
      </w:pPr>
      <w:r w:rsidRPr="0093650F">
        <w:rPr>
          <w:rFonts w:cs="Arial"/>
          <w:szCs w:val="18"/>
          <w:lang w:val="nl"/>
        </w:rPr>
        <w:t>Hierna gezamenlijk te noemen: Partijen,</w:t>
      </w:r>
    </w:p>
    <w:p w14:paraId="6F0320E8" w14:textId="315FA5F1" w:rsidR="00320BBB" w:rsidRPr="00BD4A9B" w:rsidRDefault="00320BBB" w:rsidP="00245F4F">
      <w:pPr>
        <w:pStyle w:val="Lijstalinea"/>
        <w:tabs>
          <w:tab w:val="left" w:pos="0"/>
          <w:tab w:val="left" w:pos="600"/>
          <w:tab w:val="left" w:pos="2040"/>
          <w:tab w:val="left" w:pos="4320"/>
          <w:tab w:val="left" w:pos="6480"/>
        </w:tabs>
        <w:suppressAutoHyphens/>
        <w:ind w:left="360" w:right="-1"/>
        <w:rPr>
          <w:rFonts w:ascii="Verdana" w:hAnsi="Verdana" w:cs="Arial"/>
          <w:sz w:val="18"/>
          <w:szCs w:val="18"/>
          <w:lang w:val="nl"/>
        </w:rPr>
      </w:pPr>
    </w:p>
    <w:p w14:paraId="2512F0E3" w14:textId="77777777" w:rsidR="000D6F47" w:rsidRDefault="000D6F47" w:rsidP="000D6F47">
      <w:pPr>
        <w:tabs>
          <w:tab w:val="left" w:pos="0"/>
          <w:tab w:val="left" w:pos="600"/>
          <w:tab w:val="left" w:pos="2040"/>
          <w:tab w:val="left" w:pos="4320"/>
          <w:tab w:val="left" w:pos="6480"/>
        </w:tabs>
        <w:suppressAutoHyphens/>
        <w:ind w:left="600" w:right="-1" w:hanging="600"/>
        <w:rPr>
          <w:rFonts w:cs="Arial"/>
        </w:rPr>
      </w:pPr>
    </w:p>
    <w:p w14:paraId="4FB181AE" w14:textId="77777777" w:rsidR="00245F4F" w:rsidRDefault="00245F4F" w:rsidP="000D6F47">
      <w:pPr>
        <w:tabs>
          <w:tab w:val="left" w:pos="0"/>
          <w:tab w:val="left" w:pos="600"/>
          <w:tab w:val="left" w:pos="2040"/>
          <w:tab w:val="left" w:pos="4320"/>
          <w:tab w:val="left" w:pos="6480"/>
        </w:tabs>
        <w:suppressAutoHyphens/>
        <w:ind w:left="600" w:right="-1" w:hanging="600"/>
        <w:rPr>
          <w:rFonts w:cs="Arial"/>
        </w:rPr>
      </w:pPr>
    </w:p>
    <w:p w14:paraId="5A23F661" w14:textId="77777777" w:rsidR="008616B4" w:rsidRPr="00541067" w:rsidRDefault="008616B4" w:rsidP="000D6F47">
      <w:pPr>
        <w:tabs>
          <w:tab w:val="left" w:pos="0"/>
          <w:tab w:val="left" w:pos="600"/>
          <w:tab w:val="left" w:pos="2040"/>
          <w:tab w:val="left" w:pos="4320"/>
          <w:tab w:val="left" w:pos="6480"/>
        </w:tabs>
        <w:suppressAutoHyphens/>
        <w:ind w:left="600" w:right="-1" w:hanging="600"/>
        <w:rPr>
          <w:rFonts w:cs="Arial"/>
        </w:rPr>
      </w:pPr>
    </w:p>
    <w:p w14:paraId="56A3A092" w14:textId="77777777" w:rsidR="00972741" w:rsidRPr="00541067" w:rsidRDefault="00972741" w:rsidP="00972741">
      <w:pPr>
        <w:tabs>
          <w:tab w:val="left" w:pos="0"/>
          <w:tab w:val="left" w:pos="2040"/>
          <w:tab w:val="left" w:pos="4320"/>
          <w:tab w:val="left" w:pos="6480"/>
        </w:tabs>
        <w:suppressAutoHyphens/>
        <w:ind w:right="-1"/>
        <w:rPr>
          <w:rFonts w:cs="Arial"/>
          <w:b/>
          <w:lang w:val="nl"/>
        </w:rPr>
      </w:pPr>
      <w:r w:rsidRPr="00541067">
        <w:rPr>
          <w:rFonts w:cs="Arial"/>
          <w:b/>
          <w:lang w:val="nl"/>
        </w:rPr>
        <w:t>OVERWEGENDE DAT:</w:t>
      </w:r>
    </w:p>
    <w:p w14:paraId="5E53E2E5" w14:textId="77777777" w:rsidR="00972741" w:rsidRPr="00541067" w:rsidRDefault="00972741" w:rsidP="00972741">
      <w:pPr>
        <w:tabs>
          <w:tab w:val="left" w:pos="0"/>
          <w:tab w:val="left" w:pos="2040"/>
          <w:tab w:val="left" w:pos="4320"/>
          <w:tab w:val="left" w:pos="6480"/>
        </w:tabs>
        <w:suppressAutoHyphens/>
        <w:ind w:right="-1"/>
        <w:rPr>
          <w:rFonts w:cs="Arial"/>
          <w:lang w:val="nl"/>
        </w:rPr>
      </w:pPr>
    </w:p>
    <w:p w14:paraId="53344D92" w14:textId="7F70BD06" w:rsidR="00972741" w:rsidRPr="00541067" w:rsidRDefault="00972741" w:rsidP="00972741">
      <w:pPr>
        <w:tabs>
          <w:tab w:val="left" w:pos="0"/>
          <w:tab w:val="left" w:pos="567"/>
          <w:tab w:val="left" w:pos="4320"/>
          <w:tab w:val="left" w:pos="6480"/>
        </w:tabs>
        <w:suppressAutoHyphens/>
        <w:ind w:left="567" w:right="-1" w:hanging="567"/>
        <w:rPr>
          <w:rFonts w:cs="Arial"/>
          <w:lang w:val="nl"/>
        </w:rPr>
      </w:pPr>
      <w:r w:rsidRPr="00541067">
        <w:rPr>
          <w:rFonts w:cs="Arial"/>
          <w:lang w:val="nl"/>
        </w:rPr>
        <w:t>1.</w:t>
      </w:r>
      <w:r w:rsidRPr="00541067">
        <w:rPr>
          <w:rFonts w:cs="Arial"/>
          <w:lang w:val="nl"/>
        </w:rPr>
        <w:tab/>
      </w:r>
      <w:r w:rsidRPr="000A7F0B">
        <w:rPr>
          <w:rFonts w:cs="Arial"/>
          <w:lang w:val="nl"/>
        </w:rPr>
        <w:t xml:space="preserve">Opdrachtgever met </w:t>
      </w:r>
      <w:r w:rsidRPr="00102978">
        <w:rPr>
          <w:rFonts w:cs="Arial"/>
          <w:lang w:val="nl"/>
        </w:rPr>
        <w:t xml:space="preserve">Opdrachtnemer op </w:t>
      </w:r>
      <w:r w:rsidR="00C2185A" w:rsidRPr="000C0CC5">
        <w:rPr>
          <w:rFonts w:cs="Arial"/>
          <w:highlight w:val="yellow"/>
          <w:lang w:val="nl"/>
        </w:rPr>
        <w:t>[datum]</w:t>
      </w:r>
      <w:r w:rsidRPr="00102978">
        <w:rPr>
          <w:rFonts w:cs="Arial"/>
          <w:lang w:val="nl"/>
        </w:rPr>
        <w:t xml:space="preserve"> een </w:t>
      </w:r>
      <w:r w:rsidR="00F522BC" w:rsidRPr="00102978">
        <w:rPr>
          <w:rFonts w:cs="Arial"/>
          <w:lang w:val="nl"/>
        </w:rPr>
        <w:t>R</w:t>
      </w:r>
      <w:r w:rsidRPr="00102978">
        <w:rPr>
          <w:rFonts w:cs="Arial"/>
          <w:lang w:val="nl"/>
        </w:rPr>
        <w:t xml:space="preserve">aamovereenkomst </w:t>
      </w:r>
      <w:r w:rsidR="004873EC">
        <w:rPr>
          <w:rFonts w:cs="Arial"/>
          <w:lang w:val="nl"/>
        </w:rPr>
        <w:t xml:space="preserve">inzake </w:t>
      </w:r>
      <w:r w:rsidR="00C2185A">
        <w:rPr>
          <w:rFonts w:cs="Arial"/>
          <w:lang w:val="nl"/>
        </w:rPr>
        <w:t>Integrale Oplossingsrichting</w:t>
      </w:r>
      <w:r w:rsidR="00AA3257">
        <w:rPr>
          <w:rFonts w:cs="Arial"/>
          <w:lang w:val="nl"/>
        </w:rPr>
        <w:t xml:space="preserve"> (Perceel 1)</w:t>
      </w:r>
      <w:r w:rsidRPr="00102978">
        <w:rPr>
          <w:rFonts w:cs="Arial"/>
          <w:lang w:val="nl"/>
        </w:rPr>
        <w:t xml:space="preserve"> </w:t>
      </w:r>
      <w:r w:rsidR="00F522BC" w:rsidRPr="00102978">
        <w:rPr>
          <w:rFonts w:cs="Arial"/>
          <w:lang w:val="nl"/>
        </w:rPr>
        <w:t>(</w:t>
      </w:r>
      <w:r w:rsidRPr="00102978">
        <w:rPr>
          <w:rFonts w:cs="Arial"/>
          <w:lang w:val="nl"/>
        </w:rPr>
        <w:t>hierna</w:t>
      </w:r>
      <w:r w:rsidRPr="00541067">
        <w:rPr>
          <w:rFonts w:cs="Arial"/>
          <w:lang w:val="nl"/>
        </w:rPr>
        <w:t xml:space="preserve"> te noemen: de “Overeenkomst”</w:t>
      </w:r>
      <w:r w:rsidR="00485409">
        <w:rPr>
          <w:rFonts w:cs="Arial"/>
          <w:lang w:val="nl"/>
        </w:rPr>
        <w:t>)</w:t>
      </w:r>
      <w:r w:rsidR="000C0CC5" w:rsidRPr="000C0CC5">
        <w:rPr>
          <w:rFonts w:eastAsia="Calibri"/>
          <w:szCs w:val="18"/>
        </w:rPr>
        <w:t xml:space="preserve"> </w:t>
      </w:r>
      <w:r w:rsidR="000C0CC5" w:rsidRPr="001A3E83">
        <w:rPr>
          <w:rFonts w:eastAsia="Calibri"/>
          <w:szCs w:val="18"/>
        </w:rPr>
        <w:t xml:space="preserve">met referentie </w:t>
      </w:r>
      <w:r w:rsidR="000C0CC5">
        <w:rPr>
          <w:rFonts w:eastAsia="Calibri"/>
          <w:szCs w:val="18"/>
        </w:rPr>
        <w:t>202309031,</w:t>
      </w:r>
      <w:r w:rsidRPr="00541067">
        <w:rPr>
          <w:rFonts w:cs="Arial"/>
          <w:lang w:val="nl"/>
        </w:rPr>
        <w:t xml:space="preserve"> die van toepassing is op alle opdrachten </w:t>
      </w:r>
      <w:r w:rsidR="00A02D42">
        <w:rPr>
          <w:rFonts w:cs="Arial"/>
          <w:lang w:val="nl"/>
        </w:rPr>
        <w:t>tot het verrichten van Diensten</w:t>
      </w:r>
      <w:r w:rsidR="004873EC">
        <w:rPr>
          <w:rFonts w:cs="Arial"/>
          <w:lang w:val="nl"/>
        </w:rPr>
        <w:t xml:space="preserve"> </w:t>
      </w:r>
      <w:r w:rsidRPr="00541067">
        <w:rPr>
          <w:rFonts w:cs="Arial"/>
          <w:lang w:val="nl"/>
        </w:rPr>
        <w:t>die Opdrachtgever gedurende de looptijd van de</w:t>
      </w:r>
      <w:r w:rsidR="007E7104">
        <w:rPr>
          <w:rFonts w:cs="Arial"/>
          <w:lang w:val="nl"/>
        </w:rPr>
        <w:t xml:space="preserve"> O</w:t>
      </w:r>
      <w:r w:rsidRPr="00541067">
        <w:rPr>
          <w:rFonts w:cs="Arial"/>
          <w:lang w:val="nl"/>
        </w:rPr>
        <w:t xml:space="preserve">vereenkomst </w:t>
      </w:r>
      <w:r w:rsidR="007E7104">
        <w:rPr>
          <w:rFonts w:cs="Arial"/>
          <w:lang w:val="nl"/>
        </w:rPr>
        <w:t xml:space="preserve">voor Perceel 1 </w:t>
      </w:r>
      <w:r w:rsidR="003F48BD">
        <w:rPr>
          <w:rFonts w:cs="Arial"/>
          <w:lang w:val="nl"/>
        </w:rPr>
        <w:t xml:space="preserve">aan Opdrachtnemer </w:t>
      </w:r>
      <w:r w:rsidRPr="00541067">
        <w:rPr>
          <w:rFonts w:cs="Arial"/>
          <w:lang w:val="nl"/>
        </w:rPr>
        <w:t>verstrekt;</w:t>
      </w:r>
    </w:p>
    <w:p w14:paraId="1890C6D6" w14:textId="77777777" w:rsidR="00972741" w:rsidRPr="00541067" w:rsidRDefault="00972741" w:rsidP="00972741">
      <w:pPr>
        <w:tabs>
          <w:tab w:val="left" w:pos="0"/>
          <w:tab w:val="left" w:pos="600"/>
          <w:tab w:val="left" w:pos="2040"/>
          <w:tab w:val="left" w:pos="4320"/>
          <w:tab w:val="left" w:pos="6480"/>
        </w:tabs>
        <w:suppressAutoHyphens/>
        <w:ind w:left="600" w:right="-1" w:hanging="600"/>
        <w:rPr>
          <w:rFonts w:cs="Arial"/>
          <w:lang w:val="nl"/>
        </w:rPr>
      </w:pPr>
    </w:p>
    <w:p w14:paraId="0528CFB2" w14:textId="4B97863C" w:rsidR="00972741" w:rsidRPr="00541067" w:rsidRDefault="00972741" w:rsidP="00972741">
      <w:pPr>
        <w:tabs>
          <w:tab w:val="left" w:pos="0"/>
          <w:tab w:val="left" w:pos="567"/>
          <w:tab w:val="left" w:pos="4320"/>
          <w:tab w:val="left" w:pos="6480"/>
        </w:tabs>
        <w:suppressAutoHyphens/>
        <w:ind w:left="567" w:right="-1" w:hanging="567"/>
        <w:rPr>
          <w:rFonts w:cs="Arial"/>
          <w:lang w:val="nl"/>
        </w:rPr>
      </w:pPr>
      <w:r w:rsidRPr="00541067">
        <w:rPr>
          <w:rFonts w:cs="Arial"/>
          <w:lang w:val="nl"/>
        </w:rPr>
        <w:t>2.</w:t>
      </w:r>
      <w:r w:rsidRPr="00541067">
        <w:rPr>
          <w:rFonts w:cs="Arial"/>
          <w:lang w:val="nl"/>
        </w:rPr>
        <w:tab/>
        <w:t xml:space="preserve">Opdrachtgever </w:t>
      </w:r>
      <w:r w:rsidR="00361428">
        <w:rPr>
          <w:rFonts w:cs="Arial"/>
          <w:lang w:val="nl"/>
        </w:rPr>
        <w:t xml:space="preserve">een minicompetitie heeft uitgezet onder </w:t>
      </w:r>
      <w:r w:rsidR="00A25767">
        <w:rPr>
          <w:rFonts w:cs="Arial"/>
          <w:lang w:val="nl"/>
        </w:rPr>
        <w:t>R</w:t>
      </w:r>
      <w:r w:rsidR="00361428">
        <w:rPr>
          <w:rFonts w:cs="Arial"/>
          <w:lang w:val="nl"/>
        </w:rPr>
        <w:t xml:space="preserve">aamcontractanten en ook </w:t>
      </w:r>
      <w:r w:rsidRPr="00541067">
        <w:rPr>
          <w:rFonts w:cs="Arial"/>
          <w:lang w:val="nl"/>
        </w:rPr>
        <w:t>Opdrachtnemer</w:t>
      </w:r>
      <w:r w:rsidR="00DD597A">
        <w:rPr>
          <w:rFonts w:cs="Arial"/>
          <w:lang w:val="nl"/>
        </w:rPr>
        <w:t xml:space="preserve"> een Offert</w:t>
      </w:r>
      <w:r w:rsidR="009224D0">
        <w:rPr>
          <w:rFonts w:cs="Arial"/>
          <w:lang w:val="nl"/>
        </w:rPr>
        <w:t>e</w:t>
      </w:r>
      <w:r w:rsidR="00A25767">
        <w:rPr>
          <w:rFonts w:cs="Arial"/>
          <w:lang w:val="nl"/>
        </w:rPr>
        <w:t>-</w:t>
      </w:r>
      <w:r w:rsidR="009224D0">
        <w:rPr>
          <w:rFonts w:cs="Arial"/>
          <w:lang w:val="nl"/>
        </w:rPr>
        <w:t>a</w:t>
      </w:r>
      <w:r w:rsidR="00DD597A">
        <w:rPr>
          <w:rFonts w:cs="Arial"/>
          <w:lang w:val="nl"/>
        </w:rPr>
        <w:t>anvraag heeft gestuurd en hem</w:t>
      </w:r>
      <w:r w:rsidRPr="00C3598D">
        <w:rPr>
          <w:rFonts w:cs="Arial"/>
          <w:lang w:val="nl"/>
        </w:rPr>
        <w:t xml:space="preserve"> heeft</w:t>
      </w:r>
      <w:r w:rsidRPr="00541067">
        <w:rPr>
          <w:rFonts w:cs="Arial"/>
          <w:lang w:val="nl"/>
        </w:rPr>
        <w:t xml:space="preserve"> verzocht een Offerte met betrekking tot het verrichten van de </w:t>
      </w:r>
      <w:r w:rsidR="00DD597A">
        <w:rPr>
          <w:rFonts w:cs="Arial"/>
          <w:lang w:val="nl"/>
        </w:rPr>
        <w:t>in de Offerte</w:t>
      </w:r>
      <w:r w:rsidR="00A25767">
        <w:rPr>
          <w:rFonts w:cs="Arial"/>
          <w:lang w:val="nl"/>
        </w:rPr>
        <w:t>-</w:t>
      </w:r>
      <w:r w:rsidR="00DD597A">
        <w:rPr>
          <w:rFonts w:cs="Arial"/>
          <w:lang w:val="nl"/>
        </w:rPr>
        <w:t>aanvraag</w:t>
      </w:r>
      <w:r w:rsidRPr="00541067">
        <w:rPr>
          <w:rFonts w:cs="Arial"/>
          <w:lang w:val="nl"/>
        </w:rPr>
        <w:t xml:space="preserve"> beschreven Diensten uit te brengen. Deze Offerte</w:t>
      </w:r>
      <w:r w:rsidR="00A25767">
        <w:rPr>
          <w:rFonts w:cs="Arial"/>
          <w:lang w:val="nl"/>
        </w:rPr>
        <w:t>-</w:t>
      </w:r>
      <w:r w:rsidRPr="00541067">
        <w:rPr>
          <w:rFonts w:cs="Arial"/>
          <w:lang w:val="nl"/>
        </w:rPr>
        <w:t>aanvraag</w:t>
      </w:r>
      <w:r w:rsidR="00DD597A">
        <w:rPr>
          <w:rFonts w:cs="Arial"/>
          <w:lang w:val="nl"/>
        </w:rPr>
        <w:t xml:space="preserve"> en Offerte </w:t>
      </w:r>
      <w:bookmarkStart w:id="4" w:name="Rubriek14"/>
      <w:bookmarkEnd w:id="4"/>
      <w:r w:rsidR="00DD597A">
        <w:rPr>
          <w:rFonts w:cs="Arial"/>
          <w:lang w:val="nl"/>
        </w:rPr>
        <w:t>maken</w:t>
      </w:r>
      <w:r w:rsidRPr="00541067">
        <w:rPr>
          <w:rFonts w:cs="Arial"/>
          <w:lang w:val="nl"/>
        </w:rPr>
        <w:t xml:space="preserve"> </w:t>
      </w:r>
      <w:r w:rsidR="003F48BD">
        <w:rPr>
          <w:rFonts w:cs="Arial"/>
          <w:lang w:val="nl"/>
        </w:rPr>
        <w:t>een</w:t>
      </w:r>
      <w:r w:rsidRPr="00541067">
        <w:rPr>
          <w:rFonts w:cs="Arial"/>
          <w:lang w:val="nl"/>
        </w:rPr>
        <w:t xml:space="preserve"> integraal deel uit van deze Nadere Overeenkomst;</w:t>
      </w:r>
    </w:p>
    <w:p w14:paraId="09B48BE0" w14:textId="77777777" w:rsidR="00972741" w:rsidRPr="00541067" w:rsidRDefault="00972741" w:rsidP="00972741">
      <w:pPr>
        <w:tabs>
          <w:tab w:val="left" w:pos="0"/>
          <w:tab w:val="left" w:pos="2040"/>
          <w:tab w:val="left" w:pos="4320"/>
          <w:tab w:val="left" w:pos="6480"/>
        </w:tabs>
        <w:suppressAutoHyphens/>
        <w:ind w:left="360" w:right="-1"/>
        <w:rPr>
          <w:rFonts w:cs="Arial"/>
          <w:lang w:val="nl"/>
        </w:rPr>
      </w:pPr>
    </w:p>
    <w:p w14:paraId="6E66CA4B" w14:textId="4B48AD2C" w:rsidR="00972741" w:rsidRPr="00541067" w:rsidRDefault="00972741" w:rsidP="00972741">
      <w:pPr>
        <w:tabs>
          <w:tab w:val="left" w:pos="0"/>
          <w:tab w:val="left" w:pos="600"/>
          <w:tab w:val="left" w:pos="2040"/>
          <w:tab w:val="left" w:pos="4320"/>
          <w:tab w:val="left" w:pos="6480"/>
        </w:tabs>
        <w:suppressAutoHyphens/>
        <w:ind w:left="600" w:right="-1" w:hanging="600"/>
        <w:rPr>
          <w:rFonts w:cs="Arial"/>
          <w:lang w:val="nl"/>
        </w:rPr>
      </w:pPr>
      <w:r w:rsidRPr="00541067">
        <w:rPr>
          <w:rFonts w:cs="Arial"/>
          <w:lang w:val="nl"/>
        </w:rPr>
        <w:t>3.</w:t>
      </w:r>
      <w:r w:rsidRPr="00541067">
        <w:rPr>
          <w:rFonts w:cs="Arial"/>
          <w:lang w:val="nl"/>
        </w:rPr>
        <w:tab/>
        <w:t>Opdrachtnemer op</w:t>
      </w:r>
      <w:r>
        <w:rPr>
          <w:rFonts w:cs="Arial"/>
          <w:lang w:val="nl"/>
        </w:rPr>
        <w:t xml:space="preserve"> </w:t>
      </w:r>
      <w:bookmarkStart w:id="5" w:name="Rubriek15"/>
      <w:bookmarkEnd w:id="5"/>
      <w:r w:rsidR="00C2185A" w:rsidRPr="00C2185A">
        <w:rPr>
          <w:rFonts w:cs="Arial"/>
          <w:highlight w:val="yellow"/>
          <w:lang w:val="nl"/>
        </w:rPr>
        <w:t>[datum]</w:t>
      </w:r>
      <w:r>
        <w:rPr>
          <w:rFonts w:cs="Arial"/>
          <w:lang w:val="nl"/>
        </w:rPr>
        <w:t xml:space="preserve"> </w:t>
      </w:r>
      <w:r w:rsidRPr="00541067">
        <w:rPr>
          <w:rFonts w:cs="Arial"/>
          <w:lang w:val="nl"/>
        </w:rPr>
        <w:t>een Offerte aan Opdrachtgever heeft uitgebracht;</w:t>
      </w:r>
    </w:p>
    <w:p w14:paraId="786B88BE" w14:textId="77777777" w:rsidR="00972741" w:rsidRPr="00541067" w:rsidRDefault="00972741" w:rsidP="00972741">
      <w:pPr>
        <w:tabs>
          <w:tab w:val="left" w:pos="0"/>
          <w:tab w:val="left" w:pos="567"/>
          <w:tab w:val="left" w:pos="2040"/>
          <w:tab w:val="left" w:pos="4320"/>
          <w:tab w:val="left" w:pos="6480"/>
        </w:tabs>
        <w:suppressAutoHyphens/>
        <w:ind w:right="-1"/>
        <w:rPr>
          <w:rFonts w:cs="Arial"/>
          <w:lang w:val="nl"/>
        </w:rPr>
      </w:pPr>
    </w:p>
    <w:p w14:paraId="5069D7A2" w14:textId="4459D0BC" w:rsidR="00972741" w:rsidRPr="00541067" w:rsidRDefault="00972741" w:rsidP="00972741">
      <w:pPr>
        <w:tabs>
          <w:tab w:val="left" w:pos="0"/>
          <w:tab w:val="left" w:pos="567"/>
          <w:tab w:val="left" w:pos="2040"/>
          <w:tab w:val="left" w:pos="4320"/>
          <w:tab w:val="left" w:pos="6480"/>
        </w:tabs>
        <w:suppressAutoHyphens/>
        <w:ind w:left="567" w:right="-1" w:hanging="567"/>
        <w:rPr>
          <w:rFonts w:cs="Arial"/>
          <w:lang w:val="nl"/>
        </w:rPr>
      </w:pPr>
      <w:r w:rsidRPr="00541067">
        <w:rPr>
          <w:rFonts w:cs="Arial"/>
          <w:lang w:val="nl"/>
        </w:rPr>
        <w:t>4.</w:t>
      </w:r>
      <w:r w:rsidRPr="00541067">
        <w:rPr>
          <w:rFonts w:cs="Arial"/>
          <w:lang w:val="nl"/>
        </w:rPr>
        <w:tab/>
        <w:t>Opdrachtgever de opdracht zoals omschreven in de Offerte</w:t>
      </w:r>
      <w:r w:rsidR="00A25767">
        <w:rPr>
          <w:rFonts w:cs="Arial"/>
          <w:lang w:val="nl"/>
        </w:rPr>
        <w:t>-</w:t>
      </w:r>
      <w:r w:rsidRPr="00541067">
        <w:rPr>
          <w:rFonts w:cs="Arial"/>
          <w:lang w:val="nl"/>
        </w:rPr>
        <w:t>aanvraag aan Opdrachtnemer heeft gegund</w:t>
      </w:r>
      <w:r w:rsidR="00361428">
        <w:rPr>
          <w:rFonts w:cs="Arial"/>
          <w:lang w:val="nl"/>
        </w:rPr>
        <w:t xml:space="preserve"> als Offerte met de beste Prijs-Kwaliteit verhouding.</w:t>
      </w:r>
    </w:p>
    <w:p w14:paraId="07825060" w14:textId="77777777" w:rsidR="00972741" w:rsidRPr="00541067" w:rsidRDefault="00972741" w:rsidP="00972741">
      <w:pPr>
        <w:tabs>
          <w:tab w:val="left" w:pos="0"/>
          <w:tab w:val="left" w:pos="567"/>
          <w:tab w:val="left" w:pos="2040"/>
          <w:tab w:val="left" w:pos="4320"/>
          <w:tab w:val="left" w:pos="6480"/>
        </w:tabs>
        <w:suppressAutoHyphens/>
        <w:ind w:right="-1"/>
        <w:rPr>
          <w:rFonts w:cs="Arial"/>
          <w:lang w:val="nl"/>
        </w:rPr>
      </w:pPr>
    </w:p>
    <w:p w14:paraId="2D522348" w14:textId="1EA6325E" w:rsidR="00972741" w:rsidRDefault="00972741" w:rsidP="00972741">
      <w:pPr>
        <w:tabs>
          <w:tab w:val="left" w:pos="0"/>
          <w:tab w:val="left" w:pos="567"/>
          <w:tab w:val="left" w:pos="2040"/>
          <w:tab w:val="left" w:pos="4320"/>
          <w:tab w:val="left" w:pos="6480"/>
        </w:tabs>
        <w:suppressAutoHyphens/>
        <w:ind w:left="567" w:right="-1" w:hanging="567"/>
        <w:rPr>
          <w:rFonts w:cs="Arial"/>
          <w:lang w:val="nl"/>
        </w:rPr>
      </w:pPr>
      <w:r w:rsidRPr="00541067">
        <w:rPr>
          <w:rFonts w:cs="Arial"/>
          <w:lang w:val="nl"/>
        </w:rPr>
        <w:t>5.</w:t>
      </w:r>
      <w:r w:rsidRPr="00541067">
        <w:rPr>
          <w:rFonts w:cs="Arial"/>
          <w:lang w:val="nl"/>
        </w:rPr>
        <w:tab/>
        <w:t>In deze Nadere Overeenkomst de specifieke voorwaarden zijn vastgelegd met betrekking tot het verrichten van de in de Offerte</w:t>
      </w:r>
      <w:r w:rsidR="00A25767">
        <w:rPr>
          <w:rFonts w:cs="Arial"/>
          <w:lang w:val="nl"/>
        </w:rPr>
        <w:t>-</w:t>
      </w:r>
      <w:r w:rsidRPr="00541067">
        <w:rPr>
          <w:rFonts w:cs="Arial"/>
          <w:lang w:val="nl"/>
        </w:rPr>
        <w:t xml:space="preserve">aanvraag gespecificeerde Diensten door Opdrachtnemer. </w:t>
      </w:r>
    </w:p>
    <w:p w14:paraId="432041AB" w14:textId="77777777" w:rsidR="00972741" w:rsidRDefault="00972741" w:rsidP="00972741">
      <w:pPr>
        <w:tabs>
          <w:tab w:val="left" w:pos="0"/>
          <w:tab w:val="left" w:pos="600"/>
          <w:tab w:val="left" w:pos="2040"/>
          <w:tab w:val="left" w:pos="4320"/>
          <w:tab w:val="left" w:pos="6480"/>
        </w:tabs>
        <w:suppressAutoHyphens/>
        <w:ind w:left="600" w:right="-1" w:hanging="600"/>
        <w:rPr>
          <w:rFonts w:cs="Arial"/>
          <w:lang w:val="nl"/>
        </w:rPr>
      </w:pPr>
    </w:p>
    <w:p w14:paraId="232436DB" w14:textId="77777777" w:rsidR="008616B4" w:rsidRDefault="008616B4" w:rsidP="00972741">
      <w:pPr>
        <w:tabs>
          <w:tab w:val="left" w:pos="0"/>
          <w:tab w:val="left" w:pos="600"/>
          <w:tab w:val="left" w:pos="2040"/>
          <w:tab w:val="left" w:pos="4320"/>
          <w:tab w:val="left" w:pos="6480"/>
        </w:tabs>
        <w:suppressAutoHyphens/>
        <w:ind w:left="600" w:right="-1" w:hanging="600"/>
        <w:rPr>
          <w:rFonts w:cs="Arial"/>
          <w:lang w:val="nl"/>
        </w:rPr>
      </w:pPr>
    </w:p>
    <w:p w14:paraId="5EEA45E5" w14:textId="77777777" w:rsidR="00BD4A9B" w:rsidRDefault="00BD4A9B">
      <w:pPr>
        <w:spacing w:line="240" w:lineRule="auto"/>
        <w:rPr>
          <w:rFonts w:cs="Arial"/>
          <w:b/>
          <w:lang w:val="nl"/>
        </w:rPr>
      </w:pPr>
      <w:r>
        <w:rPr>
          <w:rFonts w:cs="Arial"/>
          <w:b/>
          <w:lang w:val="nl"/>
        </w:rPr>
        <w:br w:type="page"/>
      </w:r>
    </w:p>
    <w:p w14:paraId="0F28B0AC" w14:textId="71421457" w:rsidR="008616B4" w:rsidRPr="00541067" w:rsidRDefault="00972741" w:rsidP="00CB7F32">
      <w:pPr>
        <w:tabs>
          <w:tab w:val="left" w:pos="0"/>
          <w:tab w:val="left" w:pos="600"/>
          <w:tab w:val="left" w:pos="2040"/>
          <w:tab w:val="left" w:pos="4320"/>
          <w:tab w:val="left" w:pos="6480"/>
        </w:tabs>
        <w:suppressAutoHyphens/>
        <w:ind w:left="600" w:right="-1" w:hanging="600"/>
        <w:rPr>
          <w:rFonts w:cs="Arial"/>
          <w:b/>
          <w:lang w:val="nl"/>
        </w:rPr>
      </w:pPr>
      <w:r w:rsidRPr="00541067">
        <w:rPr>
          <w:rFonts w:cs="Arial"/>
          <w:b/>
          <w:lang w:val="nl"/>
        </w:rPr>
        <w:lastRenderedPageBreak/>
        <w:t>KOMEN OVEREEN:</w:t>
      </w:r>
    </w:p>
    <w:p w14:paraId="3462C3C7" w14:textId="77777777" w:rsidR="00F143EB" w:rsidRDefault="00F143EB" w:rsidP="00972741">
      <w:pPr>
        <w:tabs>
          <w:tab w:val="left" w:pos="0"/>
          <w:tab w:val="left" w:pos="600"/>
          <w:tab w:val="left" w:pos="2040"/>
          <w:tab w:val="left" w:pos="4320"/>
          <w:tab w:val="left" w:pos="6480"/>
        </w:tabs>
        <w:suppressAutoHyphens/>
        <w:ind w:left="600" w:right="-1" w:hanging="600"/>
        <w:rPr>
          <w:rFonts w:cs="Arial"/>
          <w:b/>
          <w:lang w:val="nl"/>
        </w:rPr>
      </w:pPr>
    </w:p>
    <w:p w14:paraId="4FEA6063" w14:textId="77777777" w:rsidR="00F143EB" w:rsidRDefault="00F143EB" w:rsidP="00972741">
      <w:pPr>
        <w:tabs>
          <w:tab w:val="left" w:pos="0"/>
          <w:tab w:val="left" w:pos="600"/>
          <w:tab w:val="left" w:pos="2040"/>
          <w:tab w:val="left" w:pos="4320"/>
          <w:tab w:val="left" w:pos="6480"/>
        </w:tabs>
        <w:suppressAutoHyphens/>
        <w:ind w:left="600" w:right="-1" w:hanging="600"/>
        <w:rPr>
          <w:rFonts w:cs="Arial"/>
          <w:b/>
          <w:lang w:val="nl"/>
        </w:rPr>
      </w:pPr>
    </w:p>
    <w:p w14:paraId="795ED728" w14:textId="60E51884" w:rsidR="00972741" w:rsidRPr="00541067" w:rsidRDefault="00972741" w:rsidP="00972741">
      <w:pPr>
        <w:tabs>
          <w:tab w:val="left" w:pos="0"/>
          <w:tab w:val="left" w:pos="600"/>
          <w:tab w:val="left" w:pos="2040"/>
          <w:tab w:val="left" w:pos="4320"/>
          <w:tab w:val="left" w:pos="6480"/>
        </w:tabs>
        <w:suppressAutoHyphens/>
        <w:ind w:left="600" w:right="-1" w:hanging="600"/>
        <w:rPr>
          <w:rFonts w:cs="Arial"/>
          <w:lang w:val="nl"/>
        </w:rPr>
      </w:pPr>
      <w:r w:rsidRPr="00541067">
        <w:rPr>
          <w:rFonts w:cs="Arial"/>
          <w:b/>
          <w:lang w:val="nl"/>
        </w:rPr>
        <w:t>1.</w:t>
      </w:r>
      <w:r w:rsidRPr="00541067">
        <w:rPr>
          <w:rFonts w:cs="Arial"/>
          <w:b/>
          <w:lang w:val="nl"/>
        </w:rPr>
        <w:tab/>
        <w:t>Toepasselijke voorwaarden</w:t>
      </w:r>
    </w:p>
    <w:p w14:paraId="467120B4" w14:textId="0B436198" w:rsidR="00972741" w:rsidRPr="00541067" w:rsidRDefault="00972741" w:rsidP="00972741">
      <w:pPr>
        <w:tabs>
          <w:tab w:val="left" w:pos="0"/>
          <w:tab w:val="left" w:pos="600"/>
          <w:tab w:val="left" w:pos="2040"/>
          <w:tab w:val="left" w:pos="4320"/>
          <w:tab w:val="left" w:pos="6480"/>
        </w:tabs>
        <w:suppressAutoHyphens/>
        <w:ind w:left="600" w:right="-1" w:hanging="600"/>
        <w:rPr>
          <w:rFonts w:cs="Arial"/>
          <w:lang w:val="nl"/>
        </w:rPr>
      </w:pPr>
      <w:r w:rsidRPr="00541067">
        <w:rPr>
          <w:rFonts w:cs="Arial"/>
          <w:lang w:val="nl"/>
        </w:rPr>
        <w:t>1.1</w:t>
      </w:r>
      <w:r w:rsidRPr="00541067">
        <w:rPr>
          <w:rFonts w:cs="Arial"/>
          <w:lang w:val="nl"/>
        </w:rPr>
        <w:tab/>
        <w:t xml:space="preserve">Op deze Nadere Overeenkomst zijn de bepalingen van de </w:t>
      </w:r>
      <w:r w:rsidR="00A25767">
        <w:rPr>
          <w:rFonts w:cs="Arial"/>
          <w:lang w:val="nl"/>
        </w:rPr>
        <w:t>Raamo</w:t>
      </w:r>
      <w:r w:rsidRPr="00541067">
        <w:rPr>
          <w:rFonts w:cs="Arial"/>
          <w:lang w:val="nl"/>
        </w:rPr>
        <w:t xml:space="preserve">vereenkomst </w:t>
      </w:r>
      <w:r w:rsidR="00ED09A0">
        <w:rPr>
          <w:rFonts w:cs="Arial"/>
          <w:lang w:val="nl"/>
        </w:rPr>
        <w:t>en de van de Raamovereenkomst deel uitmakende</w:t>
      </w:r>
      <w:r w:rsidR="006462AD">
        <w:rPr>
          <w:rFonts w:cs="Arial"/>
          <w:lang w:val="nl"/>
        </w:rPr>
        <w:t xml:space="preserve"> bijlagen (onder andere: de ARVODI 2018)</w:t>
      </w:r>
      <w:r w:rsidR="00ED09A0">
        <w:rPr>
          <w:rFonts w:cs="Arial"/>
          <w:lang w:val="nl"/>
        </w:rPr>
        <w:t xml:space="preserve"> </w:t>
      </w:r>
      <w:r w:rsidRPr="00541067">
        <w:rPr>
          <w:rFonts w:cs="Arial"/>
          <w:lang w:val="nl"/>
        </w:rPr>
        <w:t xml:space="preserve">van toepassing, voor zover daarvan in deze Nadere Overeenkomst niet wordt afgeweken. Daar waar in deze Nadere Overeenkomst begrippen met een beginhoofdletter worden aangeduid wordt hieraan de betekenis toegekend als bepaald in de </w:t>
      </w:r>
      <w:r w:rsidR="00A25767">
        <w:rPr>
          <w:rFonts w:cs="Arial"/>
          <w:lang w:val="nl"/>
        </w:rPr>
        <w:t>Raamo</w:t>
      </w:r>
      <w:r w:rsidRPr="00541067">
        <w:rPr>
          <w:rFonts w:cs="Arial"/>
          <w:lang w:val="nl"/>
        </w:rPr>
        <w:t>vereenko</w:t>
      </w:r>
      <w:r>
        <w:rPr>
          <w:rFonts w:cs="Arial"/>
          <w:lang w:val="nl"/>
        </w:rPr>
        <w:t>mst</w:t>
      </w:r>
      <w:r w:rsidR="006462AD">
        <w:rPr>
          <w:rFonts w:cs="Arial"/>
          <w:lang w:val="nl"/>
        </w:rPr>
        <w:t>, dan wel de ARVODI 2018 inzoverre daar in de Raamovereenkomst niet van wordt afgeweken</w:t>
      </w:r>
      <w:r>
        <w:rPr>
          <w:rFonts w:cs="Arial"/>
          <w:lang w:val="nl"/>
        </w:rPr>
        <w:t xml:space="preserve">. Daar </w:t>
      </w:r>
      <w:r w:rsidRPr="00406F0B">
        <w:rPr>
          <w:rFonts w:cs="Arial"/>
          <w:lang w:val="nl"/>
        </w:rPr>
        <w:t>waar in de ARVODI-201</w:t>
      </w:r>
      <w:r w:rsidR="000E3704" w:rsidRPr="00406F0B">
        <w:rPr>
          <w:rFonts w:cs="Arial"/>
          <w:lang w:val="nl"/>
        </w:rPr>
        <w:t>8</w:t>
      </w:r>
      <w:r w:rsidRPr="000A7F0B">
        <w:rPr>
          <w:rFonts w:cs="Arial"/>
          <w:lang w:val="nl"/>
        </w:rPr>
        <w:t xml:space="preserve"> de “Overeenkomst</w:t>
      </w:r>
      <w:r w:rsidRPr="00541067">
        <w:rPr>
          <w:rFonts w:cs="Arial"/>
          <w:lang w:val="nl"/>
        </w:rPr>
        <w:t>” staat vermeld wordt voor de doeleinden van deze Nadere Overeenkomst dat begrip vervangen door “Nadere Overeenkomst”.</w:t>
      </w:r>
    </w:p>
    <w:p w14:paraId="7D0066F0" w14:textId="77777777" w:rsidR="00972741" w:rsidRPr="00541067" w:rsidRDefault="00972741" w:rsidP="00972741">
      <w:pPr>
        <w:tabs>
          <w:tab w:val="left" w:pos="0"/>
          <w:tab w:val="left" w:pos="600"/>
          <w:tab w:val="left" w:pos="2040"/>
          <w:tab w:val="left" w:pos="4320"/>
          <w:tab w:val="left" w:pos="6480"/>
        </w:tabs>
        <w:suppressAutoHyphens/>
        <w:ind w:left="600" w:right="-1" w:hanging="600"/>
        <w:rPr>
          <w:rFonts w:cs="Arial"/>
          <w:lang w:val="nl"/>
        </w:rPr>
      </w:pPr>
    </w:p>
    <w:p w14:paraId="137A0551" w14:textId="3303CA0E" w:rsidR="00972741" w:rsidRDefault="00972741" w:rsidP="00972741">
      <w:pPr>
        <w:tabs>
          <w:tab w:val="left" w:pos="0"/>
          <w:tab w:val="left" w:pos="600"/>
          <w:tab w:val="left" w:pos="2040"/>
          <w:tab w:val="left" w:pos="4320"/>
          <w:tab w:val="left" w:pos="6480"/>
        </w:tabs>
        <w:suppressAutoHyphens/>
        <w:ind w:left="600" w:right="-1" w:hanging="600"/>
        <w:rPr>
          <w:rFonts w:cs="Arial"/>
          <w:lang w:val="nl"/>
        </w:rPr>
      </w:pPr>
      <w:r w:rsidRPr="00541067">
        <w:rPr>
          <w:rFonts w:cs="Arial"/>
          <w:lang w:val="nl"/>
        </w:rPr>
        <w:t>1.2</w:t>
      </w:r>
      <w:r w:rsidRPr="00541067">
        <w:rPr>
          <w:rFonts w:cs="Arial"/>
          <w:lang w:val="nl"/>
        </w:rPr>
        <w:tab/>
        <w:t xml:space="preserve">In de Offerte opgenomen voorwaarden (waaronder prijsindexering, korting, garanties) zijn niet van toepassing voor zover deze voor Opdrachtgever minder gunstig zijn dan opgenomen in de </w:t>
      </w:r>
      <w:r w:rsidR="00A25767">
        <w:rPr>
          <w:rFonts w:cs="Arial"/>
          <w:lang w:val="nl"/>
        </w:rPr>
        <w:t>Raamo</w:t>
      </w:r>
      <w:r w:rsidRPr="00541067">
        <w:rPr>
          <w:rFonts w:cs="Arial"/>
          <w:lang w:val="nl"/>
        </w:rPr>
        <w:t>vereenkomst.</w:t>
      </w:r>
    </w:p>
    <w:p w14:paraId="29B4DDEA" w14:textId="77777777" w:rsidR="004E6514" w:rsidRDefault="004E6514" w:rsidP="00972741">
      <w:pPr>
        <w:tabs>
          <w:tab w:val="left" w:pos="0"/>
          <w:tab w:val="left" w:pos="600"/>
          <w:tab w:val="left" w:pos="2040"/>
          <w:tab w:val="left" w:pos="4320"/>
          <w:tab w:val="left" w:pos="6480"/>
        </w:tabs>
        <w:suppressAutoHyphens/>
        <w:ind w:left="600" w:right="-1" w:hanging="600"/>
        <w:rPr>
          <w:rFonts w:cs="Arial"/>
          <w:lang w:val="nl"/>
        </w:rPr>
      </w:pPr>
    </w:p>
    <w:p w14:paraId="69BA796C" w14:textId="607F0C0A" w:rsidR="004E6514" w:rsidRPr="00541067" w:rsidRDefault="004E6514" w:rsidP="00972741">
      <w:pPr>
        <w:tabs>
          <w:tab w:val="left" w:pos="0"/>
          <w:tab w:val="left" w:pos="600"/>
          <w:tab w:val="left" w:pos="2040"/>
          <w:tab w:val="left" w:pos="4320"/>
          <w:tab w:val="left" w:pos="6480"/>
        </w:tabs>
        <w:suppressAutoHyphens/>
        <w:ind w:left="600" w:right="-1" w:hanging="600"/>
        <w:rPr>
          <w:rFonts w:cs="Arial"/>
          <w:lang w:val="nl"/>
        </w:rPr>
      </w:pPr>
      <w:r>
        <w:rPr>
          <w:rFonts w:cs="Arial"/>
          <w:lang w:val="nl"/>
        </w:rPr>
        <w:t xml:space="preserve">1.3  Door Opdrachtnemer op de Nadere Overeenkomst van toepassing verklaarde algemene voorwaarden worden nadrukelijk uitgesloten. </w:t>
      </w:r>
    </w:p>
    <w:p w14:paraId="4B2ABF47" w14:textId="77777777" w:rsidR="00972741" w:rsidRDefault="00972741" w:rsidP="00972741">
      <w:pPr>
        <w:tabs>
          <w:tab w:val="left" w:pos="0"/>
          <w:tab w:val="left" w:pos="600"/>
          <w:tab w:val="left" w:pos="2040"/>
          <w:tab w:val="left" w:pos="4320"/>
          <w:tab w:val="left" w:pos="6480"/>
        </w:tabs>
        <w:suppressAutoHyphens/>
        <w:ind w:left="600" w:right="-1" w:hanging="600"/>
        <w:rPr>
          <w:rFonts w:cs="Arial"/>
          <w:lang w:val="nl"/>
        </w:rPr>
      </w:pPr>
    </w:p>
    <w:p w14:paraId="3C70D226" w14:textId="77777777" w:rsidR="008616B4" w:rsidRPr="00541067" w:rsidRDefault="008616B4" w:rsidP="00972741">
      <w:pPr>
        <w:tabs>
          <w:tab w:val="left" w:pos="0"/>
          <w:tab w:val="left" w:pos="600"/>
          <w:tab w:val="left" w:pos="2040"/>
          <w:tab w:val="left" w:pos="4320"/>
          <w:tab w:val="left" w:pos="6480"/>
        </w:tabs>
        <w:suppressAutoHyphens/>
        <w:ind w:left="600" w:right="-1" w:hanging="600"/>
        <w:rPr>
          <w:rFonts w:cs="Arial"/>
          <w:lang w:val="nl"/>
        </w:rPr>
      </w:pPr>
    </w:p>
    <w:p w14:paraId="41F8F23E" w14:textId="360CA19B" w:rsidR="00972741" w:rsidRPr="00CB7F32" w:rsidRDefault="00972741" w:rsidP="00CB7F32">
      <w:pPr>
        <w:tabs>
          <w:tab w:val="left" w:pos="0"/>
          <w:tab w:val="left" w:pos="600"/>
          <w:tab w:val="left" w:pos="2040"/>
          <w:tab w:val="left" w:pos="4320"/>
          <w:tab w:val="left" w:pos="6480"/>
        </w:tabs>
        <w:suppressAutoHyphens/>
        <w:ind w:left="600" w:right="-1" w:hanging="600"/>
        <w:rPr>
          <w:rFonts w:cs="Arial"/>
          <w:b/>
          <w:lang w:val="nl"/>
        </w:rPr>
      </w:pPr>
      <w:r w:rsidRPr="00541067">
        <w:rPr>
          <w:rFonts w:cs="Arial"/>
          <w:b/>
          <w:lang w:val="nl"/>
        </w:rPr>
        <w:t xml:space="preserve">2.  </w:t>
      </w:r>
      <w:r w:rsidRPr="00541067">
        <w:rPr>
          <w:rFonts w:cs="Arial"/>
          <w:b/>
          <w:lang w:val="nl"/>
        </w:rPr>
        <w:tab/>
        <w:t>Voorwerp van de Nadere Overeenkomst/nadere invulling van de Diensten</w:t>
      </w:r>
    </w:p>
    <w:p w14:paraId="0B42C36A" w14:textId="5C912F85" w:rsidR="00A02D42" w:rsidRDefault="00972741" w:rsidP="00972741">
      <w:pPr>
        <w:tabs>
          <w:tab w:val="left" w:pos="0"/>
          <w:tab w:val="left" w:pos="600"/>
          <w:tab w:val="left" w:pos="2040"/>
          <w:tab w:val="left" w:pos="4320"/>
          <w:tab w:val="left" w:pos="6480"/>
        </w:tabs>
        <w:suppressAutoHyphens/>
        <w:ind w:left="600" w:right="-1" w:hanging="600"/>
        <w:rPr>
          <w:rFonts w:cs="Arial"/>
          <w:lang w:val="nl"/>
        </w:rPr>
      </w:pPr>
      <w:r w:rsidRPr="00541067">
        <w:rPr>
          <w:rFonts w:cs="Arial"/>
          <w:lang w:val="nl"/>
        </w:rPr>
        <w:t>2.1</w:t>
      </w:r>
      <w:r w:rsidRPr="00541067">
        <w:rPr>
          <w:rFonts w:cs="Arial"/>
          <w:lang w:val="nl"/>
        </w:rPr>
        <w:tab/>
      </w:r>
      <w:bookmarkStart w:id="6" w:name="_Hlk164776271"/>
      <w:r w:rsidRPr="00541067">
        <w:rPr>
          <w:rFonts w:cs="Arial"/>
          <w:lang w:val="nl"/>
        </w:rPr>
        <w:t>Opdrachtgever verleent hierbij aan Opdrachtnemer opdracht tot het verrichten van de Diensten zoals gespecificeerd in de op basis van de Offerte</w:t>
      </w:r>
      <w:r w:rsidR="00A25767">
        <w:rPr>
          <w:rFonts w:cs="Arial"/>
          <w:lang w:val="nl"/>
        </w:rPr>
        <w:t>-</w:t>
      </w:r>
      <w:r w:rsidRPr="00541067">
        <w:rPr>
          <w:rFonts w:cs="Arial"/>
          <w:lang w:val="nl"/>
        </w:rPr>
        <w:t xml:space="preserve">aanvraag uitgebrachte Offerte, welke opdracht Opdrachtnemer bij deze aanvaardt, voor zover daarvan niet in deze Nadere Overeenkomst wordt afgeweken. </w:t>
      </w:r>
      <w:bookmarkEnd w:id="6"/>
    </w:p>
    <w:p w14:paraId="7CC2011F" w14:textId="77777777" w:rsidR="00F71812" w:rsidRDefault="00F71812" w:rsidP="00972741">
      <w:pPr>
        <w:tabs>
          <w:tab w:val="left" w:pos="0"/>
          <w:tab w:val="left" w:pos="600"/>
          <w:tab w:val="left" w:pos="2040"/>
          <w:tab w:val="left" w:pos="4320"/>
          <w:tab w:val="left" w:pos="6480"/>
        </w:tabs>
        <w:suppressAutoHyphens/>
        <w:ind w:left="600" w:right="-1" w:hanging="600"/>
        <w:rPr>
          <w:rFonts w:cs="Arial"/>
          <w:lang w:val="nl"/>
        </w:rPr>
      </w:pPr>
    </w:p>
    <w:p w14:paraId="0E29D7C2" w14:textId="453713DE" w:rsidR="00A02D42" w:rsidRPr="00A02D42" w:rsidRDefault="00A02D42" w:rsidP="00A02D42">
      <w:pPr>
        <w:tabs>
          <w:tab w:val="left" w:pos="0"/>
          <w:tab w:val="left" w:pos="600"/>
          <w:tab w:val="left" w:pos="2040"/>
          <w:tab w:val="left" w:pos="4320"/>
          <w:tab w:val="left" w:pos="6480"/>
        </w:tabs>
        <w:suppressAutoHyphens/>
        <w:ind w:left="600" w:right="-1" w:hanging="600"/>
        <w:rPr>
          <w:rFonts w:cs="Arial"/>
          <w:iCs/>
          <w:lang w:val="nl"/>
        </w:rPr>
      </w:pPr>
      <w:r>
        <w:rPr>
          <w:rFonts w:cs="Arial"/>
          <w:lang w:val="nl"/>
        </w:rPr>
        <w:t>2.2</w:t>
      </w:r>
      <w:r>
        <w:rPr>
          <w:rFonts w:cs="Arial"/>
          <w:lang w:val="nl"/>
        </w:rPr>
        <w:tab/>
        <w:t>D</w:t>
      </w:r>
      <w:r w:rsidRPr="00A02D42">
        <w:rPr>
          <w:rFonts w:cs="Arial"/>
          <w:iCs/>
          <w:lang w:val="nl"/>
        </w:rPr>
        <w:t>e navolgende documenten vormen gezamenlijk de</w:t>
      </w:r>
      <w:r w:rsidR="00F51897">
        <w:rPr>
          <w:rFonts w:cs="Arial"/>
          <w:iCs/>
          <w:lang w:val="nl"/>
        </w:rPr>
        <w:t>ze</w:t>
      </w:r>
      <w:r w:rsidRPr="00A02D42">
        <w:rPr>
          <w:rFonts w:cs="Arial"/>
          <w:iCs/>
          <w:lang w:val="nl"/>
        </w:rPr>
        <w:t xml:space="preserve"> Nadere Overeenkomst. Voor zover deze documenten met elkaar in tegenspraak zijn, prevaleert het eerdergenoemde document boven het later genoemde:</w:t>
      </w:r>
    </w:p>
    <w:p w14:paraId="7646DE07" w14:textId="77777777" w:rsidR="00A02D42" w:rsidRPr="00A02D42" w:rsidRDefault="00A02D42" w:rsidP="00A02D42">
      <w:pPr>
        <w:tabs>
          <w:tab w:val="left" w:pos="0"/>
          <w:tab w:val="left" w:pos="600"/>
          <w:tab w:val="left" w:pos="2040"/>
          <w:tab w:val="left" w:pos="4320"/>
          <w:tab w:val="left" w:pos="6480"/>
        </w:tabs>
        <w:suppressAutoHyphens/>
        <w:ind w:left="600" w:right="-1" w:hanging="600"/>
        <w:rPr>
          <w:rFonts w:cs="Arial"/>
          <w:iCs/>
          <w:lang w:val="nl"/>
        </w:rPr>
      </w:pPr>
    </w:p>
    <w:p w14:paraId="17C0A75C" w14:textId="77777777" w:rsidR="00A02D42" w:rsidRPr="00A02D42" w:rsidRDefault="00A02D42" w:rsidP="00A02D42">
      <w:pPr>
        <w:tabs>
          <w:tab w:val="left" w:pos="0"/>
          <w:tab w:val="left" w:pos="600"/>
          <w:tab w:val="left" w:pos="2040"/>
          <w:tab w:val="left" w:pos="4320"/>
          <w:tab w:val="left" w:pos="6480"/>
        </w:tabs>
        <w:suppressAutoHyphens/>
        <w:ind w:left="1200" w:right="-1" w:hanging="600"/>
        <w:rPr>
          <w:rFonts w:cs="Arial"/>
          <w:iCs/>
          <w:lang w:val="nl"/>
        </w:rPr>
      </w:pPr>
      <w:r w:rsidRPr="00A02D42">
        <w:rPr>
          <w:rFonts w:cs="Arial"/>
          <w:iCs/>
          <w:lang w:val="nl"/>
        </w:rPr>
        <w:t>1.</w:t>
      </w:r>
      <w:r w:rsidRPr="00A02D42">
        <w:rPr>
          <w:rFonts w:cs="Arial"/>
          <w:iCs/>
          <w:lang w:val="nl"/>
        </w:rPr>
        <w:tab/>
        <w:t>dit document;</w:t>
      </w:r>
    </w:p>
    <w:p w14:paraId="40A96AE0" w14:textId="77777777" w:rsidR="00BD4A9B" w:rsidRDefault="00A02D42" w:rsidP="00BD4A9B">
      <w:pPr>
        <w:tabs>
          <w:tab w:val="left" w:pos="0"/>
          <w:tab w:val="left" w:pos="600"/>
          <w:tab w:val="left" w:pos="2040"/>
          <w:tab w:val="left" w:pos="4320"/>
          <w:tab w:val="left" w:pos="6480"/>
        </w:tabs>
        <w:suppressAutoHyphens/>
        <w:ind w:left="1200" w:right="-1" w:hanging="600"/>
        <w:rPr>
          <w:rFonts w:cs="Arial"/>
          <w:iCs/>
          <w:lang w:val="nl"/>
        </w:rPr>
      </w:pPr>
      <w:bookmarkStart w:id="7" w:name="_Hlk164776359"/>
      <w:r w:rsidRPr="00A02D42">
        <w:rPr>
          <w:rFonts w:cs="Arial"/>
          <w:iCs/>
          <w:lang w:val="nl"/>
        </w:rPr>
        <w:t>2.</w:t>
      </w:r>
      <w:r w:rsidRPr="00A02D42">
        <w:rPr>
          <w:rFonts w:cs="Arial"/>
          <w:iCs/>
          <w:lang w:val="nl"/>
        </w:rPr>
        <w:tab/>
        <w:t xml:space="preserve">de </w:t>
      </w:r>
      <w:r w:rsidR="00A25767">
        <w:rPr>
          <w:rFonts w:cs="Arial"/>
          <w:iCs/>
          <w:lang w:val="nl"/>
        </w:rPr>
        <w:t>Raamo</w:t>
      </w:r>
      <w:r w:rsidRPr="00A02D42">
        <w:rPr>
          <w:rFonts w:cs="Arial"/>
          <w:iCs/>
          <w:lang w:val="nl"/>
        </w:rPr>
        <w:t>vereenkomst d.d.</w:t>
      </w:r>
      <w:r w:rsidR="000A303D">
        <w:rPr>
          <w:rFonts w:cs="Arial"/>
          <w:iCs/>
          <w:lang w:val="nl"/>
        </w:rPr>
        <w:t xml:space="preserve"> </w:t>
      </w:r>
      <w:r w:rsidR="000E7324" w:rsidRPr="00245F4F">
        <w:rPr>
          <w:rFonts w:cs="Arial"/>
          <w:iCs/>
          <w:highlight w:val="yellow"/>
          <w:lang w:val="nl"/>
        </w:rPr>
        <w:t>[datum]</w:t>
      </w:r>
      <w:r w:rsidR="006462AD" w:rsidRPr="00D965E1">
        <w:rPr>
          <w:rFonts w:cs="Arial"/>
          <w:iCs/>
          <w:lang w:val="nl"/>
        </w:rPr>
        <w:t xml:space="preserve">, inclusief de </w:t>
      </w:r>
      <w:r w:rsidR="004E6514" w:rsidRPr="00D965E1">
        <w:rPr>
          <w:rFonts w:cs="Arial"/>
          <w:iCs/>
          <w:lang w:val="nl"/>
        </w:rPr>
        <w:t>bijlagen (onder andere de ARVODI-2018)</w:t>
      </w:r>
      <w:r w:rsidRPr="00D965E1">
        <w:rPr>
          <w:rFonts w:cs="Arial"/>
          <w:iCs/>
          <w:lang w:val="nl"/>
        </w:rPr>
        <w:t>;</w:t>
      </w:r>
      <w:r w:rsidR="00BD4A9B" w:rsidRPr="00A02D42">
        <w:rPr>
          <w:rFonts w:cs="Arial"/>
          <w:iCs/>
          <w:lang w:val="nl"/>
        </w:rPr>
        <w:t xml:space="preserve"> </w:t>
      </w:r>
    </w:p>
    <w:p w14:paraId="3FBD85BF" w14:textId="28362E1E" w:rsidR="00A02D42" w:rsidRPr="00A02D42" w:rsidRDefault="00BD4A9B" w:rsidP="00BD4A9B">
      <w:pPr>
        <w:tabs>
          <w:tab w:val="left" w:pos="0"/>
          <w:tab w:val="left" w:pos="600"/>
          <w:tab w:val="left" w:pos="2040"/>
          <w:tab w:val="left" w:pos="4320"/>
          <w:tab w:val="left" w:pos="6480"/>
        </w:tabs>
        <w:suppressAutoHyphens/>
        <w:ind w:left="1200" w:right="-1" w:hanging="600"/>
        <w:rPr>
          <w:rFonts w:cs="Arial"/>
          <w:iCs/>
          <w:lang w:val="nl"/>
        </w:rPr>
      </w:pPr>
      <w:r>
        <w:rPr>
          <w:rFonts w:cs="Arial"/>
          <w:iCs/>
          <w:lang w:val="nl"/>
        </w:rPr>
        <w:t>3.</w:t>
      </w:r>
      <w:r>
        <w:rPr>
          <w:rFonts w:cs="Arial"/>
          <w:iCs/>
          <w:lang w:val="nl"/>
        </w:rPr>
        <w:tab/>
        <w:t>d</w:t>
      </w:r>
      <w:r w:rsidR="00A02D42" w:rsidRPr="00A02D42">
        <w:rPr>
          <w:rFonts w:cs="Arial"/>
          <w:iCs/>
          <w:lang w:val="nl"/>
        </w:rPr>
        <w:t>e Offerte</w:t>
      </w:r>
      <w:r w:rsidR="00A25767">
        <w:rPr>
          <w:rFonts w:cs="Arial"/>
          <w:iCs/>
          <w:lang w:val="nl"/>
        </w:rPr>
        <w:t>-</w:t>
      </w:r>
      <w:r w:rsidR="00A02D42" w:rsidRPr="00A02D42">
        <w:rPr>
          <w:rFonts w:cs="Arial"/>
          <w:iCs/>
          <w:lang w:val="nl"/>
        </w:rPr>
        <w:t>aanvraag;</w:t>
      </w:r>
    </w:p>
    <w:p w14:paraId="64C0D16B" w14:textId="148A0580" w:rsidR="00A02D42" w:rsidRPr="00A02D42" w:rsidRDefault="00BD4A9B" w:rsidP="00A02D42">
      <w:pPr>
        <w:tabs>
          <w:tab w:val="left" w:pos="0"/>
          <w:tab w:val="left" w:pos="600"/>
          <w:tab w:val="left" w:pos="2040"/>
          <w:tab w:val="left" w:pos="4320"/>
          <w:tab w:val="left" w:pos="6480"/>
        </w:tabs>
        <w:suppressAutoHyphens/>
        <w:ind w:left="1200" w:right="-1" w:hanging="600"/>
        <w:rPr>
          <w:rFonts w:cs="Arial"/>
          <w:iCs/>
          <w:lang w:val="nl"/>
        </w:rPr>
      </w:pPr>
      <w:r>
        <w:rPr>
          <w:rFonts w:cs="Arial"/>
          <w:iCs/>
          <w:lang w:val="nl"/>
        </w:rPr>
        <w:t>4</w:t>
      </w:r>
      <w:r w:rsidR="00A02D42" w:rsidRPr="00A02D42">
        <w:rPr>
          <w:rFonts w:cs="Arial"/>
          <w:iCs/>
          <w:lang w:val="nl"/>
        </w:rPr>
        <w:t>.</w:t>
      </w:r>
      <w:r w:rsidR="00A02D42" w:rsidRPr="00A02D42">
        <w:rPr>
          <w:rFonts w:cs="Arial"/>
          <w:iCs/>
          <w:lang w:val="nl"/>
        </w:rPr>
        <w:tab/>
        <w:t>de door Opdrachtnemer aan Opdrachtgever uitgebrachte Offerte</w:t>
      </w:r>
      <w:r w:rsidR="00A67EAA">
        <w:rPr>
          <w:rFonts w:cs="Arial"/>
          <w:iCs/>
          <w:lang w:val="nl"/>
        </w:rPr>
        <w:t>.</w:t>
      </w:r>
      <w:r w:rsidR="00A02D42" w:rsidRPr="00A02D42">
        <w:rPr>
          <w:rFonts w:cs="Arial"/>
          <w:iCs/>
          <w:lang w:val="nl"/>
        </w:rPr>
        <w:t xml:space="preserve"> </w:t>
      </w:r>
    </w:p>
    <w:bookmarkEnd w:id="7"/>
    <w:p w14:paraId="65DA9460" w14:textId="542ED853" w:rsidR="00A02D42" w:rsidRDefault="00A02D42" w:rsidP="005E59CE">
      <w:pPr>
        <w:tabs>
          <w:tab w:val="left" w:pos="0"/>
          <w:tab w:val="left" w:pos="600"/>
          <w:tab w:val="left" w:pos="2040"/>
          <w:tab w:val="left" w:pos="4320"/>
          <w:tab w:val="left" w:pos="6480"/>
        </w:tabs>
        <w:suppressAutoHyphens/>
        <w:ind w:left="600" w:right="-1" w:hanging="600"/>
        <w:rPr>
          <w:rFonts w:cs="Arial"/>
          <w:iCs/>
          <w:lang w:val="nl"/>
        </w:rPr>
      </w:pPr>
    </w:p>
    <w:p w14:paraId="2EBC6862" w14:textId="6D761669" w:rsidR="00361428" w:rsidRDefault="00361428" w:rsidP="005E59CE">
      <w:pPr>
        <w:tabs>
          <w:tab w:val="left" w:pos="0"/>
          <w:tab w:val="left" w:pos="600"/>
          <w:tab w:val="left" w:pos="2040"/>
          <w:tab w:val="left" w:pos="4320"/>
          <w:tab w:val="left" w:pos="6480"/>
        </w:tabs>
        <w:suppressAutoHyphens/>
        <w:ind w:left="600" w:right="-1" w:hanging="600"/>
        <w:rPr>
          <w:rFonts w:cs="Arial"/>
          <w:iCs/>
          <w:lang w:val="nl"/>
        </w:rPr>
      </w:pPr>
      <w:r>
        <w:rPr>
          <w:rFonts w:cs="Arial"/>
          <w:iCs/>
          <w:lang w:val="nl"/>
        </w:rPr>
        <w:t>2.3</w:t>
      </w:r>
      <w:r>
        <w:rPr>
          <w:rFonts w:cs="Arial"/>
          <w:iCs/>
          <w:lang w:val="nl"/>
        </w:rPr>
        <w:tab/>
        <w:t xml:space="preserve">Het resultaat van de Diensten wordt als Integrale oplossingrichting opgeleverd op </w:t>
      </w:r>
      <w:r w:rsidRPr="00361428">
        <w:rPr>
          <w:rFonts w:cs="Arial"/>
          <w:iCs/>
          <w:highlight w:val="yellow"/>
          <w:lang w:val="nl"/>
        </w:rPr>
        <w:t>&lt;datum&gt;</w:t>
      </w:r>
      <w:r>
        <w:rPr>
          <w:rFonts w:cs="Arial"/>
          <w:iCs/>
          <w:lang w:val="nl"/>
        </w:rPr>
        <w:t>, conform de daaraan gestelde kwaliteitseisen.</w:t>
      </w:r>
    </w:p>
    <w:p w14:paraId="1E97B726" w14:textId="77777777" w:rsidR="00361428" w:rsidRDefault="00361428" w:rsidP="005E59CE">
      <w:pPr>
        <w:tabs>
          <w:tab w:val="left" w:pos="0"/>
          <w:tab w:val="left" w:pos="600"/>
          <w:tab w:val="left" w:pos="2040"/>
          <w:tab w:val="left" w:pos="4320"/>
          <w:tab w:val="left" w:pos="6480"/>
        </w:tabs>
        <w:suppressAutoHyphens/>
        <w:ind w:left="600" w:right="-1" w:hanging="600"/>
        <w:rPr>
          <w:rFonts w:cs="Arial"/>
          <w:iCs/>
          <w:lang w:val="nl"/>
        </w:rPr>
      </w:pPr>
    </w:p>
    <w:p w14:paraId="244A3DC3" w14:textId="77777777" w:rsidR="004D31FA" w:rsidRPr="00A02D42" w:rsidRDefault="004D31FA" w:rsidP="005E59CE">
      <w:pPr>
        <w:tabs>
          <w:tab w:val="left" w:pos="0"/>
          <w:tab w:val="left" w:pos="600"/>
          <w:tab w:val="left" w:pos="2040"/>
          <w:tab w:val="left" w:pos="4320"/>
          <w:tab w:val="left" w:pos="6480"/>
        </w:tabs>
        <w:suppressAutoHyphens/>
        <w:ind w:left="600" w:right="-1" w:hanging="600"/>
        <w:rPr>
          <w:rFonts w:cs="Arial"/>
          <w:iCs/>
          <w:lang w:val="nl"/>
        </w:rPr>
      </w:pPr>
    </w:p>
    <w:p w14:paraId="541BCE6A" w14:textId="77777777" w:rsidR="00972741" w:rsidRPr="00541067" w:rsidRDefault="00972741" w:rsidP="00972741">
      <w:pPr>
        <w:tabs>
          <w:tab w:val="left" w:pos="0"/>
          <w:tab w:val="left" w:pos="600"/>
          <w:tab w:val="left" w:pos="2040"/>
          <w:tab w:val="left" w:pos="4320"/>
          <w:tab w:val="left" w:pos="6480"/>
        </w:tabs>
        <w:suppressAutoHyphens/>
        <w:ind w:right="-1"/>
        <w:rPr>
          <w:rFonts w:cs="Arial"/>
        </w:rPr>
      </w:pPr>
      <w:r w:rsidRPr="00541067">
        <w:rPr>
          <w:rFonts w:cs="Arial"/>
          <w:b/>
          <w:lang w:val="nl"/>
        </w:rPr>
        <w:t>3.</w:t>
      </w:r>
      <w:r w:rsidRPr="00541067">
        <w:rPr>
          <w:rFonts w:cs="Arial"/>
          <w:b/>
          <w:lang w:val="nl"/>
        </w:rPr>
        <w:tab/>
        <w:t>Personeel</w:t>
      </w:r>
    </w:p>
    <w:p w14:paraId="473EE780" w14:textId="55491053" w:rsidR="00972741" w:rsidRPr="00DF16B3" w:rsidRDefault="00972741" w:rsidP="00DF16B3">
      <w:pPr>
        <w:tabs>
          <w:tab w:val="left" w:pos="600"/>
          <w:tab w:val="left" w:pos="2040"/>
          <w:tab w:val="left" w:pos="4320"/>
          <w:tab w:val="left" w:pos="6480"/>
        </w:tabs>
        <w:suppressAutoHyphens/>
        <w:ind w:left="600" w:right="-1" w:hanging="600"/>
        <w:rPr>
          <w:rFonts w:cs="Arial"/>
        </w:rPr>
      </w:pPr>
      <w:r w:rsidRPr="00541067">
        <w:rPr>
          <w:rFonts w:cs="Arial"/>
        </w:rPr>
        <w:t>3.</w:t>
      </w:r>
      <w:r w:rsidR="00361428">
        <w:rPr>
          <w:rFonts w:cs="Arial"/>
        </w:rPr>
        <w:t>1</w:t>
      </w:r>
      <w:r w:rsidRPr="00541067">
        <w:rPr>
          <w:rFonts w:cs="Arial"/>
        </w:rPr>
        <w:tab/>
        <w:t>Opdrachtnemer</w:t>
      </w:r>
      <w:r w:rsidR="00361428">
        <w:rPr>
          <w:rFonts w:cs="Arial"/>
        </w:rPr>
        <w:t xml:space="preserve"> zet deskundig Personeel in </w:t>
      </w:r>
      <w:r w:rsidRPr="00541067">
        <w:rPr>
          <w:rFonts w:cs="Arial"/>
        </w:rPr>
        <w:t>d</w:t>
      </w:r>
      <w:r w:rsidR="00361428">
        <w:rPr>
          <w:rFonts w:cs="Arial"/>
        </w:rPr>
        <w:t>i</w:t>
      </w:r>
      <w:r w:rsidRPr="00541067">
        <w:rPr>
          <w:rFonts w:cs="Arial"/>
        </w:rPr>
        <w:t xml:space="preserve">e de </w:t>
      </w:r>
      <w:r w:rsidR="00361428">
        <w:rPr>
          <w:rFonts w:cs="Arial"/>
        </w:rPr>
        <w:t xml:space="preserve">in de </w:t>
      </w:r>
      <w:r w:rsidRPr="00541067">
        <w:rPr>
          <w:rFonts w:cs="Arial"/>
        </w:rPr>
        <w:t>Offerteaanvraag gespecificeerde werkzaamheden</w:t>
      </w:r>
      <w:r w:rsidR="00361428" w:rsidRPr="00361428">
        <w:rPr>
          <w:rFonts w:cs="Arial"/>
        </w:rPr>
        <w:t xml:space="preserve"> </w:t>
      </w:r>
      <w:r w:rsidR="00361428" w:rsidRPr="00541067">
        <w:rPr>
          <w:rFonts w:cs="Arial"/>
        </w:rPr>
        <w:t>verricht</w:t>
      </w:r>
      <w:r w:rsidRPr="00541067">
        <w:rPr>
          <w:rFonts w:cs="Arial"/>
        </w:rPr>
        <w:t>.</w:t>
      </w:r>
    </w:p>
    <w:p w14:paraId="42165F48" w14:textId="77777777" w:rsidR="008616B4" w:rsidRDefault="008616B4" w:rsidP="00972741">
      <w:pPr>
        <w:tabs>
          <w:tab w:val="left" w:pos="0"/>
          <w:tab w:val="left" w:pos="600"/>
          <w:tab w:val="left" w:pos="2040"/>
          <w:tab w:val="left" w:pos="4320"/>
          <w:tab w:val="left" w:pos="6480"/>
        </w:tabs>
        <w:suppressAutoHyphens/>
        <w:ind w:left="600" w:right="-1"/>
        <w:rPr>
          <w:rFonts w:cs="Arial"/>
          <w:lang w:val="nl"/>
        </w:rPr>
      </w:pPr>
    </w:p>
    <w:p w14:paraId="0C185CC5" w14:textId="77777777" w:rsidR="004D31FA" w:rsidRDefault="004D31FA" w:rsidP="00972741">
      <w:pPr>
        <w:tabs>
          <w:tab w:val="left" w:pos="0"/>
          <w:tab w:val="left" w:pos="600"/>
          <w:tab w:val="left" w:pos="2040"/>
          <w:tab w:val="left" w:pos="4320"/>
          <w:tab w:val="left" w:pos="6480"/>
        </w:tabs>
        <w:suppressAutoHyphens/>
        <w:ind w:left="600" w:right="-1"/>
        <w:rPr>
          <w:rFonts w:cs="Arial"/>
          <w:lang w:val="nl"/>
        </w:rPr>
      </w:pPr>
    </w:p>
    <w:p w14:paraId="5343E7CD" w14:textId="671ABF5F" w:rsidR="00972741" w:rsidRPr="00541067" w:rsidRDefault="00972741" w:rsidP="00972741">
      <w:pPr>
        <w:tabs>
          <w:tab w:val="left" w:pos="0"/>
          <w:tab w:val="left" w:pos="600"/>
          <w:tab w:val="left" w:pos="4320"/>
          <w:tab w:val="left" w:pos="6480"/>
        </w:tabs>
        <w:suppressAutoHyphens/>
        <w:ind w:right="-1"/>
        <w:rPr>
          <w:rFonts w:cs="Arial"/>
          <w:b/>
          <w:lang w:val="nl"/>
        </w:rPr>
      </w:pPr>
      <w:r w:rsidRPr="00541067">
        <w:rPr>
          <w:rFonts w:cs="Arial"/>
          <w:b/>
          <w:lang w:val="nl"/>
        </w:rPr>
        <w:t>4.</w:t>
      </w:r>
      <w:r w:rsidRPr="00541067">
        <w:rPr>
          <w:rFonts w:cs="Arial"/>
          <w:b/>
          <w:lang w:val="nl"/>
        </w:rPr>
        <w:tab/>
        <w:t>Duur</w:t>
      </w:r>
      <w:r w:rsidR="00F143EB">
        <w:rPr>
          <w:rFonts w:cs="Arial"/>
          <w:b/>
          <w:lang w:val="nl"/>
        </w:rPr>
        <w:t xml:space="preserve"> en totstandkoming </w:t>
      </w:r>
      <w:r w:rsidRPr="00541067">
        <w:rPr>
          <w:rFonts w:cs="Arial"/>
          <w:b/>
          <w:lang w:val="nl"/>
        </w:rPr>
        <w:t xml:space="preserve"> Nadere Overeenkomst</w:t>
      </w:r>
    </w:p>
    <w:p w14:paraId="10B079E6" w14:textId="057BF1BF" w:rsidR="00D965E1" w:rsidRPr="004D31FA" w:rsidRDefault="00972741" w:rsidP="004D31FA">
      <w:pPr>
        <w:tabs>
          <w:tab w:val="left" w:pos="600"/>
          <w:tab w:val="left" w:pos="4320"/>
          <w:tab w:val="left" w:pos="6480"/>
        </w:tabs>
        <w:suppressAutoHyphens/>
        <w:ind w:left="600" w:right="-1" w:hanging="600"/>
        <w:rPr>
          <w:rFonts w:cs="Arial"/>
          <w:color w:val="FF0000"/>
          <w:lang w:val="nl"/>
        </w:rPr>
      </w:pPr>
      <w:r w:rsidRPr="00541067">
        <w:rPr>
          <w:rFonts w:cs="Arial"/>
          <w:lang w:val="nl"/>
        </w:rPr>
        <w:t>4.1</w:t>
      </w:r>
      <w:r w:rsidRPr="00541067">
        <w:rPr>
          <w:rFonts w:cs="Arial"/>
          <w:lang w:val="nl"/>
        </w:rPr>
        <w:tab/>
      </w:r>
      <w:bookmarkStart w:id="8" w:name="Rubriek29"/>
      <w:bookmarkStart w:id="9" w:name="Rubriek31"/>
      <w:bookmarkStart w:id="10" w:name="Rubriek30"/>
      <w:bookmarkStart w:id="11" w:name="Rubriek38"/>
      <w:bookmarkEnd w:id="8"/>
      <w:bookmarkEnd w:id="9"/>
      <w:bookmarkEnd w:id="10"/>
      <w:bookmarkEnd w:id="11"/>
      <w:r w:rsidR="00320BBB" w:rsidRPr="00320BBB">
        <w:rPr>
          <w:rFonts w:cs="Arial"/>
          <w:szCs w:val="18"/>
          <w:lang w:val="nl"/>
        </w:rPr>
        <w:t>D</w:t>
      </w:r>
      <w:r w:rsidR="00320BBB">
        <w:rPr>
          <w:rFonts w:cs="Arial"/>
          <w:szCs w:val="18"/>
          <w:lang w:val="nl"/>
        </w:rPr>
        <w:t xml:space="preserve">e Nadere </w:t>
      </w:r>
      <w:r w:rsidR="00320BBB" w:rsidRPr="00320BBB">
        <w:rPr>
          <w:rFonts w:cs="Arial"/>
          <w:szCs w:val="18"/>
          <w:lang w:val="nl"/>
        </w:rPr>
        <w:t xml:space="preserve">Overeenkomst komt tot stand door ondertekening van </w:t>
      </w:r>
      <w:r w:rsidR="00320BBB">
        <w:rPr>
          <w:rFonts w:cs="Arial"/>
          <w:szCs w:val="18"/>
          <w:lang w:val="nl"/>
        </w:rPr>
        <w:t>de Nadere Oveenkomst</w:t>
      </w:r>
      <w:r w:rsidR="00320BBB" w:rsidRPr="00320BBB">
        <w:rPr>
          <w:rFonts w:cs="Arial"/>
          <w:szCs w:val="18"/>
          <w:lang w:val="nl"/>
        </w:rPr>
        <w:t xml:space="preserve"> door Partijen</w:t>
      </w:r>
      <w:r w:rsidR="00F143EB">
        <w:rPr>
          <w:rFonts w:cs="Arial"/>
          <w:szCs w:val="18"/>
          <w:lang w:val="nl"/>
        </w:rPr>
        <w:t>.</w:t>
      </w:r>
      <w:r w:rsidR="00320BBB" w:rsidRPr="00320BBB">
        <w:rPr>
          <w:rFonts w:cs="Arial"/>
          <w:szCs w:val="18"/>
          <w:lang w:val="nl"/>
        </w:rPr>
        <w:t xml:space="preserve"> </w:t>
      </w:r>
      <w:r w:rsidR="00F143EB">
        <w:rPr>
          <w:rFonts w:cs="Arial"/>
          <w:szCs w:val="18"/>
          <w:lang w:val="nl"/>
        </w:rPr>
        <w:t>De duur van de Nadere Overeenkomst</w:t>
      </w:r>
      <w:r w:rsidR="00320BBB">
        <w:rPr>
          <w:rFonts w:cs="Arial"/>
          <w:szCs w:val="18"/>
          <w:lang w:val="nl"/>
        </w:rPr>
        <w:t xml:space="preserve"> is afhankelijk van de door Partijen overeengekomen nadere afspraken over de moment(en) van oplevering </w:t>
      </w:r>
      <w:r w:rsidR="00F143EB">
        <w:rPr>
          <w:rFonts w:cs="Arial"/>
          <w:szCs w:val="18"/>
          <w:lang w:val="nl"/>
        </w:rPr>
        <w:t xml:space="preserve">van de te </w:t>
      </w:r>
      <w:r w:rsidR="00320BBB">
        <w:rPr>
          <w:rFonts w:cs="Arial"/>
          <w:szCs w:val="18"/>
          <w:lang w:val="nl"/>
        </w:rPr>
        <w:t xml:space="preserve"> verrichten Diensten en</w:t>
      </w:r>
      <w:r w:rsidR="00320BBB" w:rsidRPr="00320BBB">
        <w:rPr>
          <w:rFonts w:cs="Arial"/>
          <w:szCs w:val="18"/>
          <w:lang w:val="nl"/>
        </w:rPr>
        <w:t xml:space="preserve"> duurt voort totdat het resultaat van de Diensten is geaccepteerd door Opdrachtgever</w:t>
      </w:r>
      <w:r w:rsidR="00320BBB">
        <w:rPr>
          <w:rFonts w:cs="Arial"/>
          <w:szCs w:val="18"/>
          <w:lang w:val="nl"/>
        </w:rPr>
        <w:t>.</w:t>
      </w:r>
    </w:p>
    <w:p w14:paraId="716401FE" w14:textId="778EBB82" w:rsidR="00DF16B3" w:rsidRDefault="00DF16B3">
      <w:pPr>
        <w:spacing w:line="240" w:lineRule="auto"/>
        <w:rPr>
          <w:rFonts w:cs="Arial"/>
          <w:b/>
          <w:lang w:val="nl"/>
        </w:rPr>
      </w:pPr>
      <w:bookmarkStart w:id="12" w:name="_Hlk164778716"/>
    </w:p>
    <w:p w14:paraId="3569B526" w14:textId="3CE67D5C" w:rsidR="00972741" w:rsidRPr="00541067" w:rsidRDefault="00972741" w:rsidP="00CB7F32">
      <w:pPr>
        <w:spacing w:line="240" w:lineRule="auto"/>
        <w:rPr>
          <w:rFonts w:cs="Arial"/>
          <w:lang w:val="nl"/>
        </w:rPr>
      </w:pPr>
      <w:r w:rsidRPr="00541067">
        <w:rPr>
          <w:rFonts w:cs="Arial"/>
          <w:b/>
          <w:lang w:val="nl"/>
        </w:rPr>
        <w:t xml:space="preserve">5. </w:t>
      </w:r>
      <w:r w:rsidRPr="00541067">
        <w:rPr>
          <w:rFonts w:cs="Arial"/>
          <w:b/>
          <w:lang w:val="nl"/>
        </w:rPr>
        <w:tab/>
      </w:r>
      <w:bookmarkStart w:id="13" w:name="_Hlk164778777"/>
      <w:r w:rsidRPr="00541067">
        <w:rPr>
          <w:rFonts w:cs="Arial"/>
          <w:b/>
          <w:lang w:val="nl"/>
        </w:rPr>
        <w:t>Plaats en tijden werkzaamheden</w:t>
      </w:r>
    </w:p>
    <w:p w14:paraId="76C152FC" w14:textId="50726775" w:rsidR="004873EC" w:rsidRPr="004873EC" w:rsidRDefault="00972741" w:rsidP="00674D82">
      <w:pPr>
        <w:ind w:left="567" w:hanging="567"/>
        <w:rPr>
          <w:rFonts w:cs="Arial"/>
          <w:lang w:val="nl"/>
        </w:rPr>
      </w:pPr>
      <w:bookmarkStart w:id="14" w:name="_Hlk164778843"/>
      <w:r w:rsidRPr="00541067">
        <w:rPr>
          <w:rFonts w:cs="Arial"/>
          <w:lang w:val="nl"/>
        </w:rPr>
        <w:t xml:space="preserve">5.1 </w:t>
      </w:r>
      <w:r w:rsidRPr="00541067">
        <w:rPr>
          <w:rFonts w:cs="Arial"/>
          <w:lang w:val="nl"/>
        </w:rPr>
        <w:tab/>
      </w:r>
      <w:bookmarkStart w:id="15" w:name="_Hlk164778826"/>
      <w:r w:rsidRPr="00541067">
        <w:rPr>
          <w:rFonts w:cs="Arial"/>
          <w:lang w:val="nl"/>
        </w:rPr>
        <w:t xml:space="preserve">De werkzaamheden van het Personeel van Opdrachtnemer </w:t>
      </w:r>
      <w:r w:rsidR="004873EC" w:rsidRPr="004873EC">
        <w:rPr>
          <w:rFonts w:cs="Arial"/>
          <w:lang w:val="nl"/>
        </w:rPr>
        <w:t xml:space="preserve">worden verricht in de in </w:t>
      </w:r>
      <w:r w:rsidR="00B313CD">
        <w:rPr>
          <w:rFonts w:cs="Arial"/>
          <w:lang w:val="nl"/>
        </w:rPr>
        <w:t>Raamo</w:t>
      </w:r>
      <w:r w:rsidR="009224D0">
        <w:rPr>
          <w:rFonts w:cs="Arial"/>
          <w:lang w:val="nl"/>
        </w:rPr>
        <w:t>vereenkomst</w:t>
      </w:r>
      <w:r w:rsidR="004873EC" w:rsidRPr="004873EC">
        <w:rPr>
          <w:rFonts w:cs="Arial"/>
          <w:lang w:val="nl"/>
        </w:rPr>
        <w:t xml:space="preserve"> aan</w:t>
      </w:r>
      <w:r w:rsidR="009224D0">
        <w:rPr>
          <w:rFonts w:cs="Arial"/>
          <w:lang w:val="nl"/>
        </w:rPr>
        <w:t>ge</w:t>
      </w:r>
      <w:r w:rsidR="004873EC" w:rsidRPr="004873EC">
        <w:rPr>
          <w:rFonts w:cs="Arial"/>
          <w:lang w:val="nl"/>
        </w:rPr>
        <w:t>geven plaats(en).</w:t>
      </w:r>
    </w:p>
    <w:p w14:paraId="36DC4AD9" w14:textId="71999683" w:rsidR="00972741" w:rsidRPr="00541067" w:rsidRDefault="00972741" w:rsidP="00972741">
      <w:pPr>
        <w:tabs>
          <w:tab w:val="left" w:pos="600"/>
          <w:tab w:val="left" w:pos="2040"/>
          <w:tab w:val="left" w:pos="4320"/>
          <w:tab w:val="left" w:pos="6480"/>
        </w:tabs>
        <w:suppressAutoHyphens/>
        <w:ind w:left="600" w:right="-1" w:hanging="600"/>
        <w:rPr>
          <w:rFonts w:cs="Arial"/>
          <w:lang w:val="nl"/>
        </w:rPr>
      </w:pPr>
      <w:r w:rsidRPr="00541067">
        <w:rPr>
          <w:rFonts w:cs="Arial"/>
          <w:lang w:val="nl"/>
        </w:rPr>
        <w:tab/>
      </w:r>
    </w:p>
    <w:p w14:paraId="63DB3C2E" w14:textId="166D62B4" w:rsidR="00972741" w:rsidRPr="00BD2C4F" w:rsidRDefault="00972741" w:rsidP="00BD2C4F">
      <w:pPr>
        <w:tabs>
          <w:tab w:val="left" w:pos="600"/>
          <w:tab w:val="left" w:pos="2040"/>
          <w:tab w:val="left" w:pos="4320"/>
          <w:tab w:val="left" w:pos="6480"/>
        </w:tabs>
        <w:suppressAutoHyphens/>
        <w:ind w:left="600" w:right="-1" w:hanging="600"/>
        <w:rPr>
          <w:rFonts w:cs="Arial"/>
          <w:lang w:val="nl"/>
        </w:rPr>
      </w:pPr>
      <w:r w:rsidRPr="00541067">
        <w:rPr>
          <w:rFonts w:cs="Arial"/>
          <w:lang w:val="nl"/>
        </w:rPr>
        <w:t>5.2</w:t>
      </w:r>
      <w:r w:rsidRPr="00541067">
        <w:rPr>
          <w:rFonts w:cs="Arial"/>
          <w:lang w:val="nl"/>
        </w:rPr>
        <w:tab/>
        <w:t>De werkzaamheden van het Personeel van Opdrachtnemer worden tijdens kantooruren verricht.</w:t>
      </w:r>
      <w:bookmarkEnd w:id="12"/>
      <w:bookmarkEnd w:id="13"/>
      <w:bookmarkEnd w:id="15"/>
      <w:bookmarkEnd w:id="14"/>
    </w:p>
    <w:p w14:paraId="596E11B0" w14:textId="77777777" w:rsidR="008616B4" w:rsidRDefault="008616B4" w:rsidP="00972741">
      <w:pPr>
        <w:spacing w:line="240" w:lineRule="auto"/>
        <w:rPr>
          <w:rFonts w:cs="Arial"/>
          <w:b/>
          <w:lang w:val="nl"/>
        </w:rPr>
      </w:pPr>
    </w:p>
    <w:p w14:paraId="6CBF262B" w14:textId="77777777" w:rsidR="003D2804" w:rsidRDefault="003D2804" w:rsidP="00972741">
      <w:pPr>
        <w:spacing w:line="240" w:lineRule="auto"/>
        <w:rPr>
          <w:rFonts w:cs="Arial"/>
          <w:b/>
          <w:lang w:val="nl"/>
        </w:rPr>
      </w:pPr>
    </w:p>
    <w:p w14:paraId="6CA08D18" w14:textId="77777777" w:rsidR="00972741" w:rsidRDefault="00972741" w:rsidP="00972741">
      <w:pPr>
        <w:tabs>
          <w:tab w:val="left" w:pos="600"/>
          <w:tab w:val="left" w:pos="709"/>
          <w:tab w:val="left" w:pos="2040"/>
          <w:tab w:val="left" w:pos="4320"/>
          <w:tab w:val="left" w:pos="6480"/>
        </w:tabs>
        <w:suppressAutoHyphens/>
        <w:ind w:left="567" w:hanging="567"/>
        <w:rPr>
          <w:rFonts w:cs="Arial"/>
          <w:b/>
          <w:lang w:val="nl"/>
        </w:rPr>
      </w:pPr>
      <w:r w:rsidRPr="00541067">
        <w:rPr>
          <w:rFonts w:cs="Arial"/>
          <w:b/>
          <w:lang w:val="nl"/>
        </w:rPr>
        <w:t>6.</w:t>
      </w:r>
      <w:r w:rsidRPr="00541067">
        <w:rPr>
          <w:rFonts w:cs="Arial"/>
          <w:b/>
          <w:lang w:val="nl"/>
        </w:rPr>
        <w:tab/>
        <w:t>Financiële bepalingen</w:t>
      </w:r>
    </w:p>
    <w:p w14:paraId="432294F1" w14:textId="2E0FC88E" w:rsidR="00CF09F6" w:rsidRPr="00674D82" w:rsidRDefault="00972741" w:rsidP="00CF09F6">
      <w:pPr>
        <w:tabs>
          <w:tab w:val="left" w:pos="600"/>
          <w:tab w:val="left" w:pos="709"/>
          <w:tab w:val="left" w:pos="2040"/>
          <w:tab w:val="left" w:pos="4320"/>
          <w:tab w:val="left" w:pos="6480"/>
        </w:tabs>
        <w:ind w:left="567" w:hanging="567"/>
        <w:rPr>
          <w:bCs/>
          <w:szCs w:val="18"/>
        </w:rPr>
      </w:pPr>
      <w:bookmarkStart w:id="16" w:name="_Hlk164778985"/>
      <w:r w:rsidRPr="00F22962">
        <w:rPr>
          <w:rFonts w:cs="Arial"/>
          <w:szCs w:val="18"/>
          <w:lang w:val="nl"/>
        </w:rPr>
        <w:t>6.</w:t>
      </w:r>
      <w:r w:rsidRPr="004B2A37">
        <w:rPr>
          <w:rFonts w:cs="Arial"/>
          <w:szCs w:val="18"/>
          <w:lang w:val="nl"/>
        </w:rPr>
        <w:t>1</w:t>
      </w:r>
      <w:r w:rsidRPr="004B2A37">
        <w:rPr>
          <w:rFonts w:cs="Arial"/>
          <w:i/>
          <w:szCs w:val="18"/>
          <w:lang w:val="nl"/>
        </w:rPr>
        <w:tab/>
      </w:r>
      <w:r w:rsidR="00674D82">
        <w:rPr>
          <w:bCs/>
          <w:szCs w:val="18"/>
        </w:rPr>
        <w:tab/>
      </w:r>
      <w:r w:rsidR="00CF09F6" w:rsidRPr="00674D82">
        <w:rPr>
          <w:bCs/>
          <w:szCs w:val="18"/>
        </w:rPr>
        <w:t>Opdrachtnemer dient de facturen elektronisch te zenden naar:</w:t>
      </w:r>
    </w:p>
    <w:p w14:paraId="20B8B061" w14:textId="77777777" w:rsidR="00CF09F6" w:rsidRPr="00674D82" w:rsidRDefault="00CF09F6" w:rsidP="00CF09F6">
      <w:pPr>
        <w:tabs>
          <w:tab w:val="left" w:pos="600"/>
          <w:tab w:val="left" w:pos="709"/>
          <w:tab w:val="left" w:pos="2040"/>
          <w:tab w:val="left" w:pos="4320"/>
          <w:tab w:val="left" w:pos="6480"/>
        </w:tabs>
        <w:ind w:left="567" w:hanging="567"/>
        <w:rPr>
          <w:bCs/>
          <w:szCs w:val="18"/>
        </w:rPr>
      </w:pPr>
      <w:r>
        <w:rPr>
          <w:bCs/>
          <w:szCs w:val="18"/>
        </w:rPr>
        <w:tab/>
      </w:r>
      <w:r w:rsidRPr="00674D82">
        <w:rPr>
          <w:bCs/>
          <w:szCs w:val="18"/>
        </w:rPr>
        <w:t>Rijksdienst voor Ondernemend Nederland (RVO)</w:t>
      </w:r>
    </w:p>
    <w:p w14:paraId="445432C3" w14:textId="27947F17" w:rsidR="005D255C" w:rsidRDefault="00CF09F6" w:rsidP="005D255C">
      <w:pPr>
        <w:tabs>
          <w:tab w:val="left" w:pos="600"/>
          <w:tab w:val="left" w:pos="709"/>
          <w:tab w:val="left" w:pos="2040"/>
          <w:tab w:val="left" w:pos="4320"/>
          <w:tab w:val="left" w:pos="6480"/>
        </w:tabs>
        <w:ind w:left="567" w:hanging="567"/>
        <w:rPr>
          <w:bCs/>
          <w:szCs w:val="18"/>
        </w:rPr>
      </w:pPr>
      <w:r>
        <w:rPr>
          <w:bCs/>
          <w:szCs w:val="18"/>
        </w:rPr>
        <w:tab/>
      </w:r>
      <w:r w:rsidRPr="00674D82">
        <w:rPr>
          <w:bCs/>
          <w:szCs w:val="18"/>
        </w:rPr>
        <w:t>Overheidsidentificatienummer (OIN): 0000 0004 0000 0000 6000.</w:t>
      </w:r>
    </w:p>
    <w:p w14:paraId="1565D75E" w14:textId="77777777" w:rsidR="005D255C" w:rsidRPr="00674D82" w:rsidRDefault="005D255C" w:rsidP="00CF09F6">
      <w:pPr>
        <w:tabs>
          <w:tab w:val="left" w:pos="600"/>
          <w:tab w:val="left" w:pos="709"/>
          <w:tab w:val="left" w:pos="2040"/>
          <w:tab w:val="left" w:pos="4320"/>
          <w:tab w:val="left" w:pos="6480"/>
        </w:tabs>
        <w:ind w:left="567" w:hanging="567"/>
        <w:rPr>
          <w:bCs/>
          <w:szCs w:val="18"/>
        </w:rPr>
      </w:pPr>
    </w:p>
    <w:p w14:paraId="5A65B476" w14:textId="77777777" w:rsidR="00CF09F6" w:rsidRPr="005E1C5D" w:rsidRDefault="00CF09F6" w:rsidP="00CF09F6">
      <w:pPr>
        <w:tabs>
          <w:tab w:val="left" w:pos="600"/>
          <w:tab w:val="left" w:pos="709"/>
          <w:tab w:val="left" w:pos="2040"/>
          <w:tab w:val="left" w:pos="4320"/>
          <w:tab w:val="left" w:pos="6480"/>
        </w:tabs>
        <w:ind w:left="567" w:hanging="567"/>
        <w:rPr>
          <w:bCs/>
          <w:szCs w:val="18"/>
        </w:rPr>
      </w:pPr>
      <w:r>
        <w:rPr>
          <w:bCs/>
          <w:szCs w:val="18"/>
        </w:rPr>
        <w:tab/>
      </w:r>
      <w:r w:rsidRPr="005E1C5D">
        <w:rPr>
          <w:bCs/>
          <w:szCs w:val="18"/>
        </w:rPr>
        <w:t>Facturen dienen via een van onderstaande manieren te worden verzonden:</w:t>
      </w:r>
    </w:p>
    <w:p w14:paraId="0AC8F6C0" w14:textId="77777777" w:rsidR="00CF09F6" w:rsidRPr="005E1C5D" w:rsidRDefault="00CF09F6" w:rsidP="00CF09F6">
      <w:pPr>
        <w:pStyle w:val="Lijstalinea"/>
        <w:numPr>
          <w:ilvl w:val="0"/>
          <w:numId w:val="19"/>
        </w:numPr>
        <w:tabs>
          <w:tab w:val="left" w:pos="600"/>
          <w:tab w:val="left" w:pos="709"/>
          <w:tab w:val="left" w:pos="2040"/>
          <w:tab w:val="left" w:pos="4320"/>
          <w:tab w:val="left" w:pos="6480"/>
        </w:tabs>
        <w:rPr>
          <w:rFonts w:ascii="Verdana" w:hAnsi="Verdana"/>
          <w:bCs/>
          <w:sz w:val="18"/>
          <w:szCs w:val="16"/>
        </w:rPr>
      </w:pPr>
      <w:r w:rsidRPr="005E1C5D">
        <w:rPr>
          <w:rFonts w:ascii="Verdana" w:hAnsi="Verdana"/>
          <w:bCs/>
          <w:sz w:val="18"/>
          <w:szCs w:val="16"/>
        </w:rPr>
        <w:t xml:space="preserve">Factuurportaal van de Rijksoverheid; </w:t>
      </w:r>
    </w:p>
    <w:p w14:paraId="5AAEDC18" w14:textId="77777777" w:rsidR="00CF09F6" w:rsidRPr="005E1C5D" w:rsidRDefault="00CF09F6" w:rsidP="00CF09F6">
      <w:pPr>
        <w:pStyle w:val="Lijstalinea"/>
        <w:numPr>
          <w:ilvl w:val="0"/>
          <w:numId w:val="19"/>
        </w:numPr>
        <w:tabs>
          <w:tab w:val="left" w:pos="600"/>
          <w:tab w:val="left" w:pos="709"/>
          <w:tab w:val="left" w:pos="2040"/>
          <w:tab w:val="left" w:pos="4320"/>
          <w:tab w:val="left" w:pos="6480"/>
        </w:tabs>
        <w:rPr>
          <w:rFonts w:ascii="Verdana" w:hAnsi="Verdana"/>
          <w:bCs/>
          <w:sz w:val="18"/>
          <w:szCs w:val="16"/>
        </w:rPr>
      </w:pPr>
      <w:r w:rsidRPr="005E1C5D">
        <w:rPr>
          <w:rFonts w:ascii="Verdana" w:hAnsi="Verdana"/>
          <w:bCs/>
          <w:sz w:val="18"/>
          <w:szCs w:val="16"/>
        </w:rPr>
        <w:t xml:space="preserve">Koppeling met </w:t>
      </w:r>
      <w:proofErr w:type="spellStart"/>
      <w:r w:rsidRPr="005E1C5D">
        <w:rPr>
          <w:rFonts w:ascii="Verdana" w:hAnsi="Verdana"/>
          <w:bCs/>
          <w:sz w:val="18"/>
          <w:szCs w:val="16"/>
        </w:rPr>
        <w:t>Digipoort</w:t>
      </w:r>
      <w:proofErr w:type="spellEnd"/>
      <w:r w:rsidRPr="005E1C5D">
        <w:rPr>
          <w:rFonts w:ascii="Verdana" w:hAnsi="Verdana"/>
          <w:bCs/>
          <w:sz w:val="18"/>
          <w:szCs w:val="16"/>
        </w:rPr>
        <w:t>;</w:t>
      </w:r>
    </w:p>
    <w:p w14:paraId="013E7557" w14:textId="77777777" w:rsidR="00CF09F6" w:rsidRPr="005E1C5D" w:rsidRDefault="00CF09F6" w:rsidP="00CF09F6">
      <w:pPr>
        <w:pStyle w:val="Lijstalinea"/>
        <w:numPr>
          <w:ilvl w:val="0"/>
          <w:numId w:val="19"/>
        </w:numPr>
        <w:tabs>
          <w:tab w:val="left" w:pos="600"/>
          <w:tab w:val="left" w:pos="709"/>
          <w:tab w:val="left" w:pos="2040"/>
          <w:tab w:val="left" w:pos="4320"/>
          <w:tab w:val="left" w:pos="6480"/>
        </w:tabs>
        <w:rPr>
          <w:rFonts w:ascii="Verdana" w:hAnsi="Verdana"/>
          <w:bCs/>
          <w:sz w:val="18"/>
          <w:szCs w:val="16"/>
        </w:rPr>
      </w:pPr>
      <w:r w:rsidRPr="005E1C5D">
        <w:rPr>
          <w:rFonts w:ascii="Verdana" w:hAnsi="Verdana"/>
          <w:bCs/>
          <w:sz w:val="18"/>
          <w:szCs w:val="16"/>
        </w:rPr>
        <w:t xml:space="preserve">E-factureren vanuit uw (boekhoud)softwarepakket via </w:t>
      </w:r>
      <w:proofErr w:type="spellStart"/>
      <w:r w:rsidRPr="005E1C5D">
        <w:rPr>
          <w:rFonts w:ascii="Verdana" w:hAnsi="Verdana"/>
          <w:bCs/>
          <w:sz w:val="18"/>
          <w:szCs w:val="16"/>
        </w:rPr>
        <w:t>Peppol</w:t>
      </w:r>
      <w:proofErr w:type="spellEnd"/>
      <w:r w:rsidRPr="005E1C5D">
        <w:rPr>
          <w:rFonts w:ascii="Verdana" w:hAnsi="Verdana"/>
          <w:bCs/>
          <w:sz w:val="18"/>
          <w:szCs w:val="16"/>
        </w:rPr>
        <w:t>;</w:t>
      </w:r>
    </w:p>
    <w:p w14:paraId="54283E4E" w14:textId="77777777" w:rsidR="00CF09F6" w:rsidRPr="005E1C5D" w:rsidRDefault="00CF09F6" w:rsidP="00CF09F6">
      <w:pPr>
        <w:pStyle w:val="Lijstalinea"/>
        <w:numPr>
          <w:ilvl w:val="0"/>
          <w:numId w:val="19"/>
        </w:numPr>
        <w:tabs>
          <w:tab w:val="left" w:pos="600"/>
          <w:tab w:val="left" w:pos="709"/>
          <w:tab w:val="left" w:pos="2040"/>
          <w:tab w:val="left" w:pos="4320"/>
          <w:tab w:val="left" w:pos="6480"/>
        </w:tabs>
        <w:rPr>
          <w:rFonts w:ascii="Verdana" w:hAnsi="Verdana"/>
          <w:bCs/>
          <w:sz w:val="18"/>
          <w:szCs w:val="16"/>
        </w:rPr>
      </w:pPr>
      <w:r w:rsidRPr="005E1C5D">
        <w:rPr>
          <w:rFonts w:ascii="Verdana" w:hAnsi="Verdana"/>
          <w:bCs/>
          <w:sz w:val="18"/>
          <w:szCs w:val="16"/>
        </w:rPr>
        <w:t>E-factureren via een dienstverlener.</w:t>
      </w:r>
    </w:p>
    <w:bookmarkEnd w:id="16"/>
    <w:p w14:paraId="26EB1CEA" w14:textId="77777777" w:rsidR="00CF09F6" w:rsidRDefault="00CF09F6" w:rsidP="00CF09F6">
      <w:pPr>
        <w:tabs>
          <w:tab w:val="left" w:pos="600"/>
          <w:tab w:val="left" w:pos="709"/>
          <w:tab w:val="left" w:pos="2040"/>
          <w:tab w:val="left" w:pos="4320"/>
          <w:tab w:val="left" w:pos="6480"/>
        </w:tabs>
        <w:ind w:left="567" w:hanging="567"/>
        <w:rPr>
          <w:bCs/>
          <w:szCs w:val="18"/>
        </w:rPr>
      </w:pPr>
      <w:r>
        <w:rPr>
          <w:bCs/>
          <w:szCs w:val="18"/>
        </w:rPr>
        <w:tab/>
      </w:r>
    </w:p>
    <w:p w14:paraId="24C11580" w14:textId="64E10047" w:rsidR="00CF09F6" w:rsidRPr="00674D82" w:rsidRDefault="00CF09F6" w:rsidP="00CF09F6">
      <w:pPr>
        <w:tabs>
          <w:tab w:val="left" w:pos="600"/>
          <w:tab w:val="left" w:pos="709"/>
          <w:tab w:val="left" w:pos="2040"/>
          <w:tab w:val="left" w:pos="4320"/>
          <w:tab w:val="left" w:pos="6480"/>
        </w:tabs>
        <w:ind w:left="567" w:hanging="567"/>
        <w:rPr>
          <w:bCs/>
          <w:szCs w:val="18"/>
        </w:rPr>
      </w:pPr>
      <w:r>
        <w:rPr>
          <w:bCs/>
          <w:szCs w:val="18"/>
        </w:rPr>
        <w:tab/>
      </w:r>
      <w:bookmarkStart w:id="17" w:name="_Hlk164779042"/>
      <w:r w:rsidRPr="00674D82">
        <w:rPr>
          <w:bCs/>
          <w:szCs w:val="18"/>
        </w:rPr>
        <w:t xml:space="preserve">Indien Opdrachtnemer via het leveranciersportaal een e-factuur aanmaakt dient hij in het veld “Referentie of ordernummer” alleen het ordernummer </w:t>
      </w:r>
      <w:r w:rsidR="00677216" w:rsidRPr="00677216">
        <w:rPr>
          <w:b/>
          <w:szCs w:val="18"/>
        </w:rPr>
        <w:t>Concept</w:t>
      </w:r>
      <w:r w:rsidR="00677216">
        <w:rPr>
          <w:bCs/>
          <w:szCs w:val="18"/>
        </w:rPr>
        <w:t xml:space="preserve"> </w:t>
      </w:r>
      <w:r w:rsidRPr="00677216">
        <w:rPr>
          <w:bCs/>
          <w:szCs w:val="18"/>
        </w:rPr>
        <w:t>op te nemen</w:t>
      </w:r>
      <w:r w:rsidRPr="00EE1607">
        <w:rPr>
          <w:bCs/>
          <w:szCs w:val="18"/>
        </w:rPr>
        <w:t xml:space="preserve"> dat in de Nadere </w:t>
      </w:r>
      <w:r w:rsidR="00CB45C9" w:rsidRPr="00EE1607">
        <w:rPr>
          <w:bCs/>
          <w:szCs w:val="18"/>
        </w:rPr>
        <w:t>Overeenkomst</w:t>
      </w:r>
      <w:r w:rsidRPr="00EE1607">
        <w:rPr>
          <w:bCs/>
          <w:szCs w:val="18"/>
        </w:rPr>
        <w:t xml:space="preserve"> staat vermeld waarop de factuur betrekking heeft. </w:t>
      </w:r>
      <w:r w:rsidRPr="00674D82">
        <w:rPr>
          <w:bCs/>
          <w:szCs w:val="18"/>
        </w:rPr>
        <w:t>Het meesturen van meer informatie in het veld “Referentie of ordernummer” kan leiden tot problemen in het automatisch accepteren en verwerken van de factuur.</w:t>
      </w:r>
    </w:p>
    <w:p w14:paraId="1E6296D6" w14:textId="77777777" w:rsidR="00CF09F6" w:rsidRPr="00674D82" w:rsidRDefault="00CF09F6" w:rsidP="00CF09F6">
      <w:pPr>
        <w:tabs>
          <w:tab w:val="left" w:pos="600"/>
          <w:tab w:val="left" w:pos="709"/>
          <w:tab w:val="left" w:pos="2040"/>
          <w:tab w:val="left" w:pos="4320"/>
          <w:tab w:val="left" w:pos="6480"/>
        </w:tabs>
        <w:ind w:left="567" w:hanging="567"/>
        <w:rPr>
          <w:bCs/>
          <w:szCs w:val="18"/>
        </w:rPr>
      </w:pPr>
    </w:p>
    <w:p w14:paraId="47414038" w14:textId="77777777" w:rsidR="00CF09F6" w:rsidRPr="00674D82" w:rsidRDefault="00CF09F6" w:rsidP="00CF09F6">
      <w:pPr>
        <w:tabs>
          <w:tab w:val="left" w:pos="600"/>
          <w:tab w:val="left" w:pos="709"/>
          <w:tab w:val="left" w:pos="2040"/>
          <w:tab w:val="left" w:pos="4320"/>
          <w:tab w:val="left" w:pos="6480"/>
        </w:tabs>
        <w:ind w:left="567" w:hanging="567"/>
        <w:rPr>
          <w:bCs/>
          <w:szCs w:val="18"/>
        </w:rPr>
      </w:pPr>
      <w:r>
        <w:rPr>
          <w:bCs/>
          <w:szCs w:val="18"/>
        </w:rPr>
        <w:tab/>
      </w:r>
      <w:r w:rsidRPr="00674D82">
        <w:rPr>
          <w:bCs/>
          <w:szCs w:val="18"/>
        </w:rPr>
        <w:t xml:space="preserve">Voor meer informatie: https://www.helpdesk-efactureren.nl/e-facturen-versturen </w:t>
      </w:r>
    </w:p>
    <w:p w14:paraId="2D499231" w14:textId="77777777" w:rsidR="00CF09F6" w:rsidRPr="00674D82" w:rsidRDefault="00CF09F6" w:rsidP="00CF09F6">
      <w:pPr>
        <w:tabs>
          <w:tab w:val="left" w:pos="600"/>
          <w:tab w:val="left" w:pos="709"/>
          <w:tab w:val="left" w:pos="2040"/>
          <w:tab w:val="left" w:pos="4320"/>
          <w:tab w:val="left" w:pos="6480"/>
        </w:tabs>
        <w:ind w:left="567" w:hanging="567"/>
        <w:rPr>
          <w:bCs/>
          <w:szCs w:val="18"/>
        </w:rPr>
      </w:pPr>
    </w:p>
    <w:p w14:paraId="7A7A2036" w14:textId="77777777" w:rsidR="00CF09F6" w:rsidRPr="00674D82" w:rsidRDefault="00CF09F6" w:rsidP="00CF09F6">
      <w:pPr>
        <w:tabs>
          <w:tab w:val="left" w:pos="600"/>
          <w:tab w:val="left" w:pos="709"/>
          <w:tab w:val="left" w:pos="2040"/>
          <w:tab w:val="left" w:pos="4320"/>
          <w:tab w:val="left" w:pos="6480"/>
        </w:tabs>
        <w:ind w:left="567" w:hanging="567"/>
        <w:rPr>
          <w:bCs/>
          <w:szCs w:val="18"/>
        </w:rPr>
      </w:pPr>
      <w:r>
        <w:rPr>
          <w:bCs/>
          <w:szCs w:val="18"/>
        </w:rPr>
        <w:tab/>
      </w:r>
      <w:r w:rsidRPr="00674D82">
        <w:rPr>
          <w:bCs/>
          <w:szCs w:val="18"/>
        </w:rPr>
        <w:t>Indien de factuur niet aan bovenvermelde eisen voldoet of niet via de vermelde wijze wordt verzonden, kan dit ertoe leiden dat de factuur niet in behandeling wordt genomen of dat de betalingstermijn wordt verlengd.</w:t>
      </w:r>
    </w:p>
    <w:p w14:paraId="3A32C395" w14:textId="77777777" w:rsidR="00CF09F6" w:rsidRPr="00674D82" w:rsidRDefault="00CF09F6" w:rsidP="00CF09F6">
      <w:pPr>
        <w:tabs>
          <w:tab w:val="left" w:pos="600"/>
          <w:tab w:val="left" w:pos="709"/>
          <w:tab w:val="left" w:pos="2040"/>
          <w:tab w:val="left" w:pos="4320"/>
          <w:tab w:val="left" w:pos="6480"/>
        </w:tabs>
        <w:ind w:left="567" w:hanging="567"/>
        <w:rPr>
          <w:bCs/>
          <w:szCs w:val="18"/>
        </w:rPr>
      </w:pPr>
    </w:p>
    <w:p w14:paraId="5F956FFB" w14:textId="40EB6662" w:rsidR="00972741" w:rsidRPr="00BD2C4F" w:rsidRDefault="00CF09F6" w:rsidP="00BD2C4F">
      <w:pPr>
        <w:tabs>
          <w:tab w:val="left" w:pos="600"/>
          <w:tab w:val="left" w:pos="709"/>
          <w:tab w:val="left" w:pos="2040"/>
          <w:tab w:val="left" w:pos="4320"/>
          <w:tab w:val="left" w:pos="6480"/>
        </w:tabs>
        <w:ind w:left="567" w:hanging="567"/>
        <w:rPr>
          <w:bCs/>
          <w:szCs w:val="18"/>
        </w:rPr>
      </w:pPr>
      <w:r>
        <w:rPr>
          <w:bCs/>
          <w:szCs w:val="18"/>
        </w:rPr>
        <w:tab/>
      </w:r>
      <w:r w:rsidRPr="00674D82">
        <w:rPr>
          <w:bCs/>
          <w:szCs w:val="18"/>
        </w:rPr>
        <w:t xml:space="preserve">Voor vragen met betrekking tot e-facturatie via de portal kan </w:t>
      </w:r>
      <w:r w:rsidR="00CB45C9">
        <w:rPr>
          <w:bCs/>
          <w:szCs w:val="18"/>
        </w:rPr>
        <w:t>Opdrachtnemer</w:t>
      </w:r>
      <w:r w:rsidRPr="00674D82">
        <w:rPr>
          <w:bCs/>
          <w:szCs w:val="18"/>
        </w:rPr>
        <w:t xml:space="preserve"> terecht bij helpdesk-efactureren@rvo.nl, tel 088-0424400, optie 2.</w:t>
      </w:r>
      <w:r>
        <w:rPr>
          <w:bCs/>
          <w:szCs w:val="18"/>
        </w:rPr>
        <w:t xml:space="preserve"> </w:t>
      </w:r>
      <w:r w:rsidRPr="005E1C5D">
        <w:rPr>
          <w:bCs/>
          <w:szCs w:val="18"/>
        </w:rPr>
        <w:t>Voor vragen met betrekking tot e-facturatie via een boekhoudprogramma (</w:t>
      </w:r>
      <w:proofErr w:type="spellStart"/>
      <w:r w:rsidRPr="005E1C5D">
        <w:rPr>
          <w:bCs/>
          <w:szCs w:val="18"/>
        </w:rPr>
        <w:t>Peppol</w:t>
      </w:r>
      <w:proofErr w:type="spellEnd"/>
      <w:r w:rsidRPr="005E1C5D">
        <w:rPr>
          <w:bCs/>
          <w:szCs w:val="18"/>
        </w:rPr>
        <w:t xml:space="preserve">) kan </w:t>
      </w:r>
      <w:r w:rsidR="00CB45C9">
        <w:rPr>
          <w:bCs/>
          <w:szCs w:val="18"/>
        </w:rPr>
        <w:t>Opdrachtnemer</w:t>
      </w:r>
      <w:r w:rsidRPr="005E1C5D">
        <w:rPr>
          <w:bCs/>
          <w:szCs w:val="18"/>
        </w:rPr>
        <w:t xml:space="preserve"> terecht bij operations@peppolautoriteit.nl, tel 020-3697653.</w:t>
      </w:r>
      <w:bookmarkEnd w:id="17"/>
    </w:p>
    <w:p w14:paraId="69E2AD4B" w14:textId="77777777" w:rsidR="008616B4" w:rsidRDefault="008616B4" w:rsidP="00972741">
      <w:pPr>
        <w:rPr>
          <w:b/>
          <w:szCs w:val="18"/>
        </w:rPr>
      </w:pPr>
    </w:p>
    <w:p w14:paraId="34ABC6EA" w14:textId="77777777" w:rsidR="003D2804" w:rsidRDefault="003D2804" w:rsidP="00972741">
      <w:pPr>
        <w:rPr>
          <w:b/>
          <w:szCs w:val="18"/>
        </w:rPr>
      </w:pPr>
    </w:p>
    <w:p w14:paraId="4A277F16" w14:textId="77777777" w:rsidR="00972741" w:rsidRPr="00541067" w:rsidRDefault="00972741" w:rsidP="00972741">
      <w:pPr>
        <w:tabs>
          <w:tab w:val="left" w:pos="567"/>
        </w:tabs>
        <w:rPr>
          <w:b/>
          <w:szCs w:val="18"/>
        </w:rPr>
      </w:pPr>
      <w:r>
        <w:rPr>
          <w:b/>
          <w:szCs w:val="18"/>
        </w:rPr>
        <w:t xml:space="preserve">7. </w:t>
      </w:r>
      <w:r>
        <w:rPr>
          <w:b/>
          <w:szCs w:val="18"/>
        </w:rPr>
        <w:tab/>
      </w:r>
      <w:r w:rsidRPr="00541067">
        <w:rPr>
          <w:b/>
          <w:szCs w:val="18"/>
        </w:rPr>
        <w:t>Contactpersonen</w:t>
      </w:r>
    </w:p>
    <w:p w14:paraId="68434349" w14:textId="3B6B4D3D" w:rsidR="00972741" w:rsidRPr="00541067" w:rsidRDefault="00972741" w:rsidP="00972741">
      <w:pPr>
        <w:ind w:left="567" w:hanging="567"/>
        <w:rPr>
          <w:szCs w:val="18"/>
        </w:rPr>
      </w:pPr>
      <w:r w:rsidRPr="00541067">
        <w:rPr>
          <w:szCs w:val="18"/>
        </w:rPr>
        <w:t>7</w:t>
      </w:r>
      <w:r>
        <w:rPr>
          <w:szCs w:val="18"/>
        </w:rPr>
        <w:t xml:space="preserve">.1 </w:t>
      </w:r>
      <w:r>
        <w:rPr>
          <w:szCs w:val="18"/>
        </w:rPr>
        <w:tab/>
      </w:r>
      <w:bookmarkStart w:id="18" w:name="_Hlk164779211"/>
      <w:r w:rsidRPr="00541067">
        <w:rPr>
          <w:szCs w:val="18"/>
        </w:rPr>
        <w:t>Contactpersonen met betrekking tot de uitvoerin</w:t>
      </w:r>
      <w:r>
        <w:rPr>
          <w:szCs w:val="18"/>
        </w:rPr>
        <w:t xml:space="preserve">g van deze Nadere Overeenkomst zijn </w:t>
      </w:r>
      <w:bookmarkStart w:id="19" w:name="Rubriek26"/>
      <w:bookmarkEnd w:id="19"/>
      <w:r w:rsidR="005F0997" w:rsidRPr="00C80006">
        <w:rPr>
          <w:szCs w:val="18"/>
          <w:highlight w:val="yellow"/>
        </w:rPr>
        <w:t>[naam]</w:t>
      </w:r>
      <w:r>
        <w:rPr>
          <w:szCs w:val="18"/>
        </w:rPr>
        <w:t xml:space="preserve"> </w:t>
      </w:r>
      <w:r w:rsidRPr="00541067">
        <w:rPr>
          <w:szCs w:val="18"/>
        </w:rPr>
        <w:t xml:space="preserve">namens Opdrachtgever en </w:t>
      </w:r>
      <w:bookmarkStart w:id="20" w:name="Rubriek25"/>
      <w:bookmarkEnd w:id="20"/>
      <w:r w:rsidR="005F0997" w:rsidRPr="00C80006">
        <w:rPr>
          <w:rFonts w:cs="Arial"/>
          <w:highlight w:val="yellow"/>
        </w:rPr>
        <w:t>[naam</w:t>
      </w:r>
      <w:r w:rsidR="00C80006" w:rsidRPr="00C80006">
        <w:rPr>
          <w:rFonts w:cs="Arial"/>
          <w:highlight w:val="yellow"/>
        </w:rPr>
        <w:t>]</w:t>
      </w:r>
      <w:r w:rsidR="00677216">
        <w:rPr>
          <w:szCs w:val="18"/>
        </w:rPr>
        <w:t xml:space="preserve"> </w:t>
      </w:r>
      <w:r>
        <w:rPr>
          <w:szCs w:val="18"/>
        </w:rPr>
        <w:t>namens Opdrachtnemer. (</w:t>
      </w:r>
      <w:r w:rsidRPr="00541067">
        <w:rPr>
          <w:szCs w:val="18"/>
        </w:rPr>
        <w:t xml:space="preserve">De contactpersonen overleggen ten minste 1x per </w:t>
      </w:r>
      <w:r w:rsidR="005F0997">
        <w:rPr>
          <w:szCs w:val="18"/>
        </w:rPr>
        <w:t>week</w:t>
      </w:r>
      <w:r w:rsidRPr="00541067">
        <w:rPr>
          <w:szCs w:val="18"/>
        </w:rPr>
        <w:t xml:space="preserve"> en voorts zo dikwijls als Opdrachtgever dat verlangt over de uitvoering van de werkzaamheden van Op</w:t>
      </w:r>
      <w:r>
        <w:rPr>
          <w:szCs w:val="18"/>
        </w:rPr>
        <w:t>drachtnemer.)</w:t>
      </w:r>
    </w:p>
    <w:p w14:paraId="77792E9E" w14:textId="77777777" w:rsidR="00972741" w:rsidRPr="00541067" w:rsidRDefault="00972741" w:rsidP="00972741">
      <w:pPr>
        <w:rPr>
          <w:szCs w:val="18"/>
        </w:rPr>
      </w:pPr>
    </w:p>
    <w:p w14:paraId="7EFE6133" w14:textId="77777777" w:rsidR="00972741" w:rsidRPr="001E7C9C" w:rsidRDefault="00972741" w:rsidP="00972741">
      <w:pPr>
        <w:tabs>
          <w:tab w:val="left" w:pos="567"/>
        </w:tabs>
        <w:ind w:left="675" w:hanging="675"/>
        <w:rPr>
          <w:szCs w:val="18"/>
        </w:rPr>
      </w:pPr>
      <w:r>
        <w:rPr>
          <w:szCs w:val="18"/>
        </w:rPr>
        <w:t xml:space="preserve">7.2 </w:t>
      </w:r>
      <w:r w:rsidRPr="00541067">
        <w:rPr>
          <w:szCs w:val="18"/>
        </w:rPr>
        <w:tab/>
        <w:t>In afwijki</w:t>
      </w:r>
      <w:r>
        <w:rPr>
          <w:szCs w:val="18"/>
        </w:rPr>
        <w:t xml:space="preserve">ng van het bepaalde in </w:t>
      </w:r>
      <w:r w:rsidRPr="000A7F0B">
        <w:rPr>
          <w:szCs w:val="18"/>
        </w:rPr>
        <w:t xml:space="preserve">artikel </w:t>
      </w:r>
      <w:r w:rsidRPr="001E7C9C">
        <w:rPr>
          <w:szCs w:val="18"/>
        </w:rPr>
        <w:t>10.2 van de ARVODI-201</w:t>
      </w:r>
      <w:r w:rsidR="000E3704" w:rsidRPr="001E7C9C">
        <w:rPr>
          <w:szCs w:val="18"/>
        </w:rPr>
        <w:t>8</w:t>
      </w:r>
      <w:r w:rsidRPr="001E7C9C">
        <w:rPr>
          <w:szCs w:val="18"/>
        </w:rPr>
        <w:t xml:space="preserve"> binden de</w:t>
      </w:r>
    </w:p>
    <w:p w14:paraId="7FE3E0D4" w14:textId="77777777" w:rsidR="00972741" w:rsidRDefault="00972741" w:rsidP="00972741">
      <w:pPr>
        <w:tabs>
          <w:tab w:val="left" w:pos="567"/>
        </w:tabs>
        <w:ind w:left="675" w:hanging="675"/>
        <w:rPr>
          <w:szCs w:val="18"/>
        </w:rPr>
      </w:pPr>
      <w:r w:rsidRPr="001E7C9C">
        <w:rPr>
          <w:szCs w:val="18"/>
        </w:rPr>
        <w:tab/>
        <w:t>contactpersonen hun partij niet.</w:t>
      </w:r>
    </w:p>
    <w:p w14:paraId="64908B42" w14:textId="77777777" w:rsidR="00990118" w:rsidRDefault="00990118" w:rsidP="00972741">
      <w:pPr>
        <w:tabs>
          <w:tab w:val="left" w:pos="567"/>
        </w:tabs>
        <w:ind w:left="675" w:hanging="675"/>
        <w:rPr>
          <w:szCs w:val="18"/>
        </w:rPr>
      </w:pPr>
    </w:p>
    <w:p w14:paraId="3D9FB8A0" w14:textId="6D8426F8" w:rsidR="003D2804" w:rsidRDefault="003D2804">
      <w:pPr>
        <w:spacing w:line="240" w:lineRule="auto"/>
        <w:rPr>
          <w:szCs w:val="18"/>
        </w:rPr>
      </w:pPr>
      <w:r>
        <w:rPr>
          <w:szCs w:val="18"/>
        </w:rPr>
        <w:br w:type="page"/>
      </w:r>
    </w:p>
    <w:p w14:paraId="01D7F41B" w14:textId="77777777" w:rsidR="003D2804" w:rsidRPr="00867215" w:rsidRDefault="003D2804" w:rsidP="00972741">
      <w:pPr>
        <w:tabs>
          <w:tab w:val="left" w:pos="567"/>
        </w:tabs>
        <w:ind w:left="675" w:hanging="675"/>
        <w:rPr>
          <w:szCs w:val="18"/>
        </w:rPr>
      </w:pPr>
    </w:p>
    <w:p w14:paraId="58279364" w14:textId="36EC26ED" w:rsidR="00990118" w:rsidRPr="00867215" w:rsidRDefault="00990118" w:rsidP="00990118">
      <w:pPr>
        <w:pStyle w:val="Lijstalinea"/>
        <w:numPr>
          <w:ilvl w:val="0"/>
          <w:numId w:val="25"/>
        </w:numPr>
        <w:autoSpaceDE w:val="0"/>
        <w:autoSpaceDN w:val="0"/>
        <w:adjustRightInd w:val="0"/>
        <w:rPr>
          <w:rFonts w:ascii="Verdana" w:eastAsia="Calibri" w:hAnsi="Verdana"/>
          <w:b/>
          <w:sz w:val="18"/>
          <w:szCs w:val="18"/>
        </w:rPr>
      </w:pPr>
      <w:r w:rsidRPr="00867215">
        <w:rPr>
          <w:rFonts w:ascii="Verdana" w:eastAsia="Calibri" w:hAnsi="Verdana"/>
          <w:b/>
          <w:sz w:val="18"/>
          <w:szCs w:val="18"/>
        </w:rPr>
        <w:t xml:space="preserve">Vertrouwelijkheid </w:t>
      </w:r>
    </w:p>
    <w:p w14:paraId="20F17C7E" w14:textId="4E9DD3E8" w:rsidR="00990118" w:rsidRPr="00867215" w:rsidRDefault="00990118" w:rsidP="00990118">
      <w:pPr>
        <w:pStyle w:val="Lijstalinea"/>
        <w:numPr>
          <w:ilvl w:val="1"/>
          <w:numId w:val="25"/>
        </w:numPr>
        <w:autoSpaceDE w:val="0"/>
        <w:autoSpaceDN w:val="0"/>
        <w:adjustRightInd w:val="0"/>
        <w:rPr>
          <w:rFonts w:ascii="Verdana" w:eastAsia="Calibri" w:hAnsi="Verdana"/>
          <w:sz w:val="18"/>
          <w:szCs w:val="18"/>
        </w:rPr>
      </w:pPr>
      <w:r w:rsidRPr="00867215">
        <w:rPr>
          <w:rFonts w:ascii="Verdana" w:eastAsia="Calibri" w:hAnsi="Verdana"/>
          <w:sz w:val="18"/>
          <w:szCs w:val="18"/>
        </w:rPr>
        <w:t xml:space="preserve">De door een Opdrachtgever verstrekte informatie tijdens de uitvoering van deze Nadere </w:t>
      </w:r>
      <w:r w:rsidR="00C964E6">
        <w:rPr>
          <w:rFonts w:ascii="Verdana" w:eastAsia="Calibri" w:hAnsi="Verdana"/>
          <w:sz w:val="18"/>
          <w:szCs w:val="18"/>
        </w:rPr>
        <w:t>O</w:t>
      </w:r>
      <w:r w:rsidRPr="00867215">
        <w:rPr>
          <w:rFonts w:ascii="Verdana" w:eastAsia="Calibri" w:hAnsi="Verdana"/>
          <w:sz w:val="18"/>
          <w:szCs w:val="18"/>
        </w:rPr>
        <w:t xml:space="preserve">vereenkomst, heeft een vertrouwelijk karakter. Zowel Opdrachtnemer als Opdrachtgever moeten deze informatie als zodanig behandelen. Dit geldt ook voor alle informatie waartoe zij toegang hebben in het kader van de uitvoering van de Nadere </w:t>
      </w:r>
      <w:r w:rsidR="00C964E6">
        <w:rPr>
          <w:rFonts w:ascii="Verdana" w:eastAsia="Calibri" w:hAnsi="Verdana"/>
          <w:sz w:val="18"/>
          <w:szCs w:val="18"/>
        </w:rPr>
        <w:t>O</w:t>
      </w:r>
      <w:r w:rsidRPr="00867215">
        <w:rPr>
          <w:rFonts w:ascii="Verdana" w:eastAsia="Calibri" w:hAnsi="Verdana"/>
          <w:sz w:val="18"/>
          <w:szCs w:val="18"/>
        </w:rPr>
        <w:t xml:space="preserve">vereenkomst. </w:t>
      </w:r>
    </w:p>
    <w:p w14:paraId="04228746" w14:textId="77777777" w:rsidR="00990118" w:rsidRPr="00541067" w:rsidRDefault="00990118" w:rsidP="00972741">
      <w:pPr>
        <w:tabs>
          <w:tab w:val="left" w:pos="567"/>
        </w:tabs>
        <w:ind w:left="675" w:hanging="675"/>
        <w:rPr>
          <w:szCs w:val="18"/>
        </w:rPr>
      </w:pPr>
    </w:p>
    <w:bookmarkEnd w:id="18"/>
    <w:p w14:paraId="6435163B" w14:textId="77777777" w:rsidR="00972741" w:rsidRPr="00541067" w:rsidRDefault="00972741" w:rsidP="00972741">
      <w:pPr>
        <w:rPr>
          <w:szCs w:val="18"/>
        </w:rPr>
      </w:pPr>
    </w:p>
    <w:p w14:paraId="63A2C0F4" w14:textId="77777777" w:rsidR="00972741" w:rsidRDefault="00972741" w:rsidP="00972741">
      <w:pPr>
        <w:rPr>
          <w:szCs w:val="18"/>
        </w:rPr>
      </w:pPr>
    </w:p>
    <w:p w14:paraId="75D14394" w14:textId="77777777" w:rsidR="00972741" w:rsidRDefault="00972741" w:rsidP="00972741">
      <w:pPr>
        <w:rPr>
          <w:szCs w:val="18"/>
        </w:rPr>
      </w:pPr>
    </w:p>
    <w:p w14:paraId="781A7707" w14:textId="77777777" w:rsidR="00972741" w:rsidRDefault="00972741" w:rsidP="00972741">
      <w:pPr>
        <w:rPr>
          <w:szCs w:val="18"/>
        </w:rPr>
      </w:pPr>
    </w:p>
    <w:p w14:paraId="2A5547E6" w14:textId="77777777" w:rsidR="00972741" w:rsidRPr="00D74875" w:rsidRDefault="00972741" w:rsidP="00972741">
      <w:pPr>
        <w:rPr>
          <w:szCs w:val="18"/>
        </w:rPr>
      </w:pPr>
      <w:r w:rsidRPr="00D74875">
        <w:rPr>
          <w:szCs w:val="18"/>
        </w:rPr>
        <w:t>Al</w:t>
      </w:r>
      <w:r>
        <w:rPr>
          <w:szCs w:val="18"/>
        </w:rPr>
        <w:t>dus opgemaakt en ondertekend,</w:t>
      </w:r>
    </w:p>
    <w:p w14:paraId="24B3FBE0" w14:textId="77777777" w:rsidR="00972741" w:rsidRPr="00D74875" w:rsidRDefault="00972741" w:rsidP="00972741">
      <w:pPr>
        <w:rPr>
          <w:szCs w:val="18"/>
        </w:rPr>
      </w:pPr>
    </w:p>
    <w:p w14:paraId="27D2987E" w14:textId="77777777" w:rsidR="00972741" w:rsidRPr="00D74875" w:rsidRDefault="00972741" w:rsidP="00972741">
      <w:pPr>
        <w:rPr>
          <w:szCs w:val="18"/>
        </w:rPr>
      </w:pPr>
    </w:p>
    <w:p w14:paraId="5530E4A0" w14:textId="77777777" w:rsidR="00972741" w:rsidRDefault="00972741" w:rsidP="00972741">
      <w:pPr>
        <w:autoSpaceDE w:val="0"/>
        <w:autoSpaceDN w:val="0"/>
        <w:adjustRightInd w:val="0"/>
        <w:rPr>
          <w:rFonts w:cs="Verdana"/>
          <w:szCs w:val="18"/>
        </w:rPr>
      </w:pPr>
    </w:p>
    <w:p w14:paraId="4FBFB992" w14:textId="77777777" w:rsidR="00972741" w:rsidRDefault="00972741" w:rsidP="00972741">
      <w:pPr>
        <w:autoSpaceDE w:val="0"/>
        <w:autoSpaceDN w:val="0"/>
        <w:adjustRightInd w:val="0"/>
        <w:rPr>
          <w:rFonts w:cs="Verdana"/>
          <w:szCs w:val="18"/>
        </w:rPr>
      </w:pPr>
    </w:p>
    <w:p w14:paraId="232BE44E" w14:textId="7408BA55" w:rsidR="00CF09F6" w:rsidRDefault="005A2CDF" w:rsidP="00CF09F6">
      <w:pPr>
        <w:autoSpaceDE w:val="0"/>
        <w:autoSpaceDN w:val="0"/>
        <w:adjustRightInd w:val="0"/>
      </w:pPr>
      <w:r>
        <w:t>Staatssecretaris Mijnbouw</w:t>
      </w:r>
      <w:r w:rsidR="00AA3257">
        <w:tab/>
      </w:r>
      <w:r w:rsidR="00AA3257">
        <w:tab/>
      </w:r>
      <w:r w:rsidR="00AA3257">
        <w:tab/>
      </w:r>
      <w:r w:rsidR="00AA3257">
        <w:tab/>
      </w:r>
      <w:r w:rsidR="00AA3257">
        <w:tab/>
      </w:r>
      <w:r w:rsidR="00AA3257">
        <w:tab/>
      </w:r>
      <w:r w:rsidR="00AA3257">
        <w:tab/>
      </w:r>
      <w:r w:rsidR="00AA3257">
        <w:tab/>
      </w:r>
      <w:r w:rsidR="00AA3257">
        <w:tab/>
      </w:r>
      <w:r w:rsidR="00AA3257">
        <w:tab/>
      </w:r>
      <w:r w:rsidR="00AA3257">
        <w:tab/>
      </w:r>
      <w:r w:rsidR="00AA3257">
        <w:tab/>
      </w:r>
      <w:r w:rsidR="00AA3257">
        <w:tab/>
      </w:r>
      <w:r w:rsidR="00AA3257">
        <w:tab/>
        <w:t>Opdrachtnemer</w:t>
      </w:r>
    </w:p>
    <w:p w14:paraId="04654A34" w14:textId="38B60347" w:rsidR="00677216" w:rsidRDefault="00CF09F6" w:rsidP="00CF09F6">
      <w:pPr>
        <w:autoSpaceDE w:val="0"/>
        <w:autoSpaceDN w:val="0"/>
        <w:adjustRightInd w:val="0"/>
        <w:rPr>
          <w:rFonts w:cs="Calibri"/>
          <w:szCs w:val="18"/>
          <w:lang w:val="nl" w:eastAsia="en-US"/>
        </w:rPr>
      </w:pPr>
      <w:r w:rsidRPr="00AA3257">
        <w:rPr>
          <w:highlight w:val="yellow"/>
        </w:rPr>
        <w:t xml:space="preserve">namens deze en in opdracht van </w:t>
      </w:r>
      <w:r w:rsidR="005F0997" w:rsidRPr="00AA3257">
        <w:rPr>
          <w:rFonts w:cs="Calibri"/>
          <w:szCs w:val="18"/>
          <w:highlight w:val="yellow"/>
          <w:lang w:val="nl" w:eastAsia="en-US"/>
        </w:rPr>
        <w:t>[naam]</w:t>
      </w:r>
      <w:r w:rsidR="00677216" w:rsidRPr="00AA3257">
        <w:rPr>
          <w:rFonts w:cs="Calibri"/>
          <w:szCs w:val="18"/>
          <w:highlight w:val="yellow"/>
          <w:lang w:val="nl" w:eastAsia="en-US"/>
        </w:rPr>
        <w:t>,</w:t>
      </w:r>
      <w:r w:rsidR="00990118" w:rsidRPr="00AA3257">
        <w:rPr>
          <w:rFonts w:cs="Calibri"/>
          <w:szCs w:val="18"/>
          <w:highlight w:val="yellow"/>
          <w:lang w:val="nl" w:eastAsia="en-US"/>
        </w:rPr>
        <w:t xml:space="preserve"> [functie]:</w:t>
      </w:r>
      <w:r w:rsidR="00AA3257">
        <w:rPr>
          <w:rFonts w:cs="Calibri"/>
          <w:szCs w:val="18"/>
          <w:lang w:val="nl" w:eastAsia="en-US"/>
        </w:rPr>
        <w:tab/>
      </w:r>
      <w:r w:rsidR="00AA3257">
        <w:rPr>
          <w:rFonts w:cs="Calibri"/>
          <w:szCs w:val="18"/>
          <w:lang w:val="nl" w:eastAsia="en-US"/>
        </w:rPr>
        <w:tab/>
      </w:r>
      <w:r w:rsidR="00AA3257">
        <w:rPr>
          <w:rFonts w:cs="Calibri"/>
          <w:szCs w:val="18"/>
          <w:lang w:val="nl" w:eastAsia="en-US"/>
        </w:rPr>
        <w:tab/>
      </w:r>
      <w:r w:rsidR="00AA3257">
        <w:rPr>
          <w:rFonts w:cs="Calibri"/>
          <w:szCs w:val="18"/>
          <w:lang w:val="nl" w:eastAsia="en-US"/>
        </w:rPr>
        <w:tab/>
      </w:r>
      <w:r w:rsidR="00AA3257" w:rsidRPr="00AA3257">
        <w:rPr>
          <w:rFonts w:cs="Calibri"/>
          <w:szCs w:val="18"/>
          <w:highlight w:val="yellow"/>
          <w:lang w:val="nl" w:eastAsia="en-US"/>
        </w:rPr>
        <w:t>[naam], [functie]:</w:t>
      </w:r>
    </w:p>
    <w:p w14:paraId="64927CD6" w14:textId="77777777" w:rsidR="00677216" w:rsidRDefault="00677216" w:rsidP="00CF09F6">
      <w:pPr>
        <w:autoSpaceDE w:val="0"/>
        <w:autoSpaceDN w:val="0"/>
        <w:adjustRightInd w:val="0"/>
      </w:pPr>
    </w:p>
    <w:p w14:paraId="33D4491B" w14:textId="77777777" w:rsidR="00CF09F6" w:rsidRDefault="00CF09F6" w:rsidP="00CF09F6">
      <w:pPr>
        <w:autoSpaceDE w:val="0"/>
        <w:autoSpaceDN w:val="0"/>
        <w:adjustRightInd w:val="0"/>
      </w:pPr>
    </w:p>
    <w:p w14:paraId="72055464" w14:textId="77777777" w:rsidR="00CF09F6" w:rsidRDefault="00CF09F6" w:rsidP="00CF09F6">
      <w:pPr>
        <w:autoSpaceDE w:val="0"/>
        <w:autoSpaceDN w:val="0"/>
        <w:adjustRightInd w:val="0"/>
      </w:pPr>
    </w:p>
    <w:p w14:paraId="51837A63" w14:textId="77777777" w:rsidR="00CF09F6" w:rsidRDefault="00CF09F6" w:rsidP="00CF09F6">
      <w:pPr>
        <w:autoSpaceDE w:val="0"/>
        <w:autoSpaceDN w:val="0"/>
        <w:adjustRightInd w:val="0"/>
      </w:pPr>
    </w:p>
    <w:p w14:paraId="3BFAFDC2" w14:textId="77777777" w:rsidR="00CF09F6" w:rsidRDefault="00CF09F6" w:rsidP="00CF09F6">
      <w:pPr>
        <w:autoSpaceDE w:val="0"/>
        <w:autoSpaceDN w:val="0"/>
        <w:adjustRightInd w:val="0"/>
      </w:pPr>
    </w:p>
    <w:p w14:paraId="26E5D47E" w14:textId="5504D9BD" w:rsidR="00CF09F6" w:rsidRDefault="00990118" w:rsidP="00CF09F6">
      <w:pPr>
        <w:autoSpaceDE w:val="0"/>
        <w:autoSpaceDN w:val="0"/>
        <w:adjustRightInd w:val="0"/>
      </w:pPr>
      <w:r w:rsidRPr="00AA3257">
        <w:rPr>
          <w:highlight w:val="yellow"/>
        </w:rPr>
        <w:t>[naam]</w:t>
      </w:r>
    </w:p>
    <w:p w14:paraId="5A15B785" w14:textId="77777777" w:rsidR="00CF09F6" w:rsidRDefault="00CF09F6" w:rsidP="00CF09F6">
      <w:pPr>
        <w:autoSpaceDE w:val="0"/>
        <w:autoSpaceDN w:val="0"/>
        <w:adjustRightInd w:val="0"/>
        <w:rPr>
          <w:rFonts w:cs="Verdana"/>
          <w:szCs w:val="18"/>
        </w:rPr>
      </w:pPr>
      <w:r>
        <w:t>Teammanager Inkoop Uitvoering Centrum EZK</w:t>
      </w:r>
    </w:p>
    <w:p w14:paraId="14D81843" w14:textId="107993E8" w:rsidR="004A58B5" w:rsidRPr="00AF1596" w:rsidRDefault="00246B28" w:rsidP="00EF472E">
      <w:pPr>
        <w:rPr>
          <w:szCs w:val="18"/>
        </w:rPr>
      </w:pPr>
      <w:r>
        <w:rPr>
          <w:szCs w:val="18"/>
        </w:rPr>
        <w:tab/>
      </w:r>
      <w:r>
        <w:rPr>
          <w:szCs w:val="18"/>
        </w:rPr>
        <w:tab/>
      </w:r>
      <w:r>
        <w:rPr>
          <w:szCs w:val="18"/>
        </w:rPr>
        <w:tab/>
      </w:r>
      <w:r>
        <w:rPr>
          <w:szCs w:val="18"/>
        </w:rPr>
        <w:tab/>
      </w:r>
      <w:r>
        <w:rPr>
          <w:szCs w:val="18"/>
        </w:rPr>
        <w:tab/>
      </w:r>
    </w:p>
    <w:sectPr w:rsidR="004A58B5" w:rsidRPr="00AF1596" w:rsidSect="00D46266">
      <w:headerReference w:type="even" r:id="rId10"/>
      <w:headerReference w:type="default" r:id="rId11"/>
      <w:footerReference w:type="even" r:id="rId12"/>
      <w:footerReference w:type="default" r:id="rId13"/>
      <w:footerReference w:type="first" r:id="rId14"/>
      <w:pgSz w:w="11906" w:h="16838" w:code="9"/>
      <w:pgMar w:top="1678" w:right="1418" w:bottom="1418" w:left="1418" w:header="2398"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BA81F" w14:textId="77777777" w:rsidR="00CB45C9" w:rsidRDefault="00CB45C9">
      <w:r>
        <w:separator/>
      </w:r>
    </w:p>
    <w:p w14:paraId="6F9DA033" w14:textId="77777777" w:rsidR="00CB45C9" w:rsidRDefault="00CB45C9"/>
  </w:endnote>
  <w:endnote w:type="continuationSeparator" w:id="0">
    <w:p w14:paraId="61CC63BC" w14:textId="77777777" w:rsidR="00CB45C9" w:rsidRDefault="00CB45C9">
      <w:r>
        <w:continuationSeparator/>
      </w:r>
    </w:p>
    <w:p w14:paraId="791B02E7" w14:textId="77777777" w:rsidR="00CB45C9" w:rsidRDefault="00CB4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40276" w14:textId="11192178" w:rsidR="00CB45C9" w:rsidRDefault="00CB45C9">
    <w:pPr>
      <w:pStyle w:val="Voettekst"/>
    </w:pPr>
  </w:p>
  <w:p w14:paraId="582F5463" w14:textId="77777777" w:rsidR="00CB45C9" w:rsidRDefault="00CB45C9"/>
  <w:tbl>
    <w:tblPr>
      <w:tblW w:w="9900" w:type="dxa"/>
      <w:tblLayout w:type="fixed"/>
      <w:tblCellMar>
        <w:left w:w="0" w:type="dxa"/>
        <w:right w:w="0" w:type="dxa"/>
      </w:tblCellMar>
      <w:tblLook w:val="0000" w:firstRow="0" w:lastRow="0" w:firstColumn="0" w:lastColumn="0" w:noHBand="0" w:noVBand="0"/>
    </w:tblPr>
    <w:tblGrid>
      <w:gridCol w:w="7752"/>
      <w:gridCol w:w="2148"/>
    </w:tblGrid>
    <w:tr w:rsidR="00CB45C9" w:rsidRPr="005E12E7" w14:paraId="7CBFE0FC" w14:textId="77777777">
      <w:trPr>
        <w:trHeight w:hRule="exact" w:val="240"/>
      </w:trPr>
      <w:tc>
        <w:tcPr>
          <w:tcW w:w="7752" w:type="dxa"/>
          <w:shd w:val="clear" w:color="auto" w:fill="auto"/>
        </w:tcPr>
        <w:p w14:paraId="2AC54CE8" w14:textId="77777777" w:rsidR="00CB45C9" w:rsidRPr="005E12E7" w:rsidRDefault="00CB45C9" w:rsidP="002B153C">
          <w:pPr>
            <w:pStyle w:val="Huisstijl-Rubricering"/>
          </w:pPr>
          <w:r w:rsidRPr="005E12E7">
            <w:t>VERTROUWELIJK</w:t>
          </w:r>
        </w:p>
      </w:tc>
      <w:tc>
        <w:tcPr>
          <w:tcW w:w="2148" w:type="dxa"/>
        </w:tcPr>
        <w:p w14:paraId="6E242C2E" w14:textId="77777777" w:rsidR="00CB45C9" w:rsidRPr="005E12E7" w:rsidRDefault="00CB45C9"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rsidRPr="005E12E7">
            <w:t xml:space="preserve"> </w:t>
          </w:r>
          <w:r w:rsidR="0029038C">
            <w:fldChar w:fldCharType="begin"/>
          </w:r>
          <w:r w:rsidR="0029038C">
            <w:instrText xml:space="preserve"> NUMPAGES   \* MERGEFORMAT </w:instrText>
          </w:r>
          <w:r w:rsidR="0029038C">
            <w:fldChar w:fldCharType="separate"/>
          </w:r>
          <w:r>
            <w:t>1</w:t>
          </w:r>
          <w:r w:rsidR="0029038C">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00" w:type="dxa"/>
      <w:tblLayout w:type="fixed"/>
      <w:tblCellMar>
        <w:left w:w="0" w:type="dxa"/>
        <w:right w:w="0" w:type="dxa"/>
      </w:tblCellMar>
      <w:tblLook w:val="0000" w:firstRow="0" w:lastRow="0" w:firstColumn="0" w:lastColumn="0" w:noHBand="0" w:noVBand="0"/>
    </w:tblPr>
    <w:tblGrid>
      <w:gridCol w:w="7752"/>
      <w:gridCol w:w="2148"/>
    </w:tblGrid>
    <w:tr w:rsidR="00CB45C9" w:rsidRPr="005E12E7" w14:paraId="23A05500" w14:textId="77777777">
      <w:trPr>
        <w:trHeight w:hRule="exact" w:val="240"/>
      </w:trPr>
      <w:tc>
        <w:tcPr>
          <w:tcW w:w="7752" w:type="dxa"/>
          <w:shd w:val="clear" w:color="auto" w:fill="auto"/>
        </w:tcPr>
        <w:p w14:paraId="40655091" w14:textId="4A945F3D" w:rsidR="00CB45C9" w:rsidRPr="00A62D8A" w:rsidRDefault="00CB45C9" w:rsidP="00DA19CE">
          <w:pPr>
            <w:pStyle w:val="Huisstijl-Rubricering"/>
            <w:rPr>
              <w:b w:val="0"/>
            </w:rPr>
          </w:pPr>
          <w:bookmarkStart w:id="21" w:name="bmVoettekst1"/>
          <w:r w:rsidRPr="005F0997">
            <w:rPr>
              <w:b w:val="0"/>
            </w:rPr>
            <w:t>KENMERK</w:t>
          </w:r>
          <w:r w:rsidR="005D255C" w:rsidRPr="005F0997">
            <w:rPr>
              <w:b w:val="0"/>
            </w:rPr>
            <w:t xml:space="preserve"> IUC</w:t>
          </w:r>
          <w:r w:rsidR="000E7324" w:rsidRPr="005F0997">
            <w:rPr>
              <w:b w:val="0"/>
            </w:rPr>
            <w:t>:</w:t>
          </w:r>
          <w:r w:rsidR="000E7324">
            <w:rPr>
              <w:b w:val="0"/>
            </w:rPr>
            <w:t>202309031</w:t>
          </w:r>
        </w:p>
      </w:tc>
      <w:tc>
        <w:tcPr>
          <w:tcW w:w="2148" w:type="dxa"/>
        </w:tcPr>
        <w:p w14:paraId="09D0A03F" w14:textId="47A92B40" w:rsidR="00CB45C9" w:rsidRPr="00A62D8A" w:rsidRDefault="00CB45C9" w:rsidP="00600CF0">
          <w:pPr>
            <w:pStyle w:val="Huisstijl-Paginanummering"/>
          </w:pPr>
          <w:r w:rsidRPr="00A62D8A">
            <w:rPr>
              <w:szCs w:val="13"/>
            </w:rPr>
            <w:fldChar w:fldCharType="begin"/>
          </w:r>
          <w:r w:rsidRPr="00A62D8A">
            <w:rPr>
              <w:szCs w:val="13"/>
            </w:rPr>
            <w:instrText xml:space="preserve"> if </w:instrText>
          </w:r>
          <w:r w:rsidRPr="00A62D8A">
            <w:rPr>
              <w:szCs w:val="13"/>
            </w:rPr>
            <w:fldChar w:fldCharType="begin"/>
          </w:r>
          <w:r w:rsidRPr="00A62D8A">
            <w:rPr>
              <w:szCs w:val="13"/>
            </w:rPr>
            <w:instrText xml:space="preserve"> DOCPROPERTY cdpDocumentLanguage </w:instrText>
          </w:r>
          <w:r w:rsidRPr="00A62D8A">
            <w:rPr>
              <w:szCs w:val="13"/>
            </w:rPr>
            <w:fldChar w:fldCharType="separate"/>
          </w:r>
          <w:r w:rsidR="007E7104">
            <w:rPr>
              <w:szCs w:val="13"/>
            </w:rPr>
            <w:instrText>1043</w:instrText>
          </w:r>
          <w:r w:rsidRPr="00A62D8A">
            <w:rPr>
              <w:szCs w:val="13"/>
            </w:rPr>
            <w:fldChar w:fldCharType="end"/>
          </w:r>
          <w:r w:rsidRPr="00A62D8A">
            <w:rPr>
              <w:szCs w:val="13"/>
            </w:rPr>
            <w:instrText xml:space="preserve"> = "1043" "</w:instrText>
          </w:r>
          <w:r w:rsidRPr="00A62D8A">
            <w:rPr>
              <w:bCs/>
              <w:szCs w:val="13"/>
            </w:rPr>
            <w:instrText>Pagina</w:instrText>
          </w:r>
          <w:r w:rsidRPr="00A62D8A">
            <w:rPr>
              <w:szCs w:val="13"/>
            </w:rPr>
            <w:instrText xml:space="preserve">" "Page" </w:instrText>
          </w:r>
          <w:r w:rsidRPr="00A62D8A">
            <w:rPr>
              <w:szCs w:val="13"/>
            </w:rPr>
            <w:fldChar w:fldCharType="separate"/>
          </w:r>
          <w:r w:rsidR="0029038C" w:rsidRPr="00A62D8A">
            <w:rPr>
              <w:bCs/>
              <w:szCs w:val="13"/>
            </w:rPr>
            <w:t>Pagina</w:t>
          </w:r>
          <w:r w:rsidRPr="00A62D8A">
            <w:rPr>
              <w:szCs w:val="13"/>
            </w:rPr>
            <w:fldChar w:fldCharType="end"/>
          </w:r>
          <w:r w:rsidRPr="00A62D8A">
            <w:rPr>
              <w:szCs w:val="13"/>
            </w:rPr>
            <w:t xml:space="preserve"> </w:t>
          </w:r>
          <w:r w:rsidRPr="00A62D8A">
            <w:rPr>
              <w:rStyle w:val="Huisstijl-GegevenCharChar"/>
            </w:rPr>
            <w:fldChar w:fldCharType="begin"/>
          </w:r>
          <w:r w:rsidRPr="00A62D8A">
            <w:rPr>
              <w:rStyle w:val="Huisstijl-GegevenCharChar"/>
            </w:rPr>
            <w:instrText xml:space="preserve"> PAGE </w:instrText>
          </w:r>
          <w:r w:rsidRPr="00A62D8A">
            <w:rPr>
              <w:rStyle w:val="Huisstijl-GegevenCharChar"/>
            </w:rPr>
            <w:fldChar w:fldCharType="separate"/>
          </w:r>
          <w:r>
            <w:rPr>
              <w:rStyle w:val="Huisstijl-GegevenCharChar"/>
            </w:rPr>
            <w:t>3</w:t>
          </w:r>
          <w:r w:rsidRPr="00A62D8A">
            <w:rPr>
              <w:rStyle w:val="Huisstijl-GegevenCharChar"/>
            </w:rPr>
            <w:fldChar w:fldCharType="end"/>
          </w:r>
          <w:r w:rsidRPr="00A62D8A">
            <w:rPr>
              <w:rStyle w:val="Huisstijl-GegevenCharChar"/>
            </w:rPr>
            <w:t xml:space="preserve"> van</w:t>
          </w:r>
          <w:r w:rsidRPr="00A62D8A">
            <w:t xml:space="preserve"> </w:t>
          </w:r>
          <w:r w:rsidRPr="00A62D8A">
            <w:fldChar w:fldCharType="begin"/>
          </w:r>
          <w:r w:rsidRPr="00A62D8A">
            <w:instrText xml:space="preserve"> sectionpages </w:instrText>
          </w:r>
          <w:r w:rsidRPr="00A62D8A">
            <w:fldChar w:fldCharType="separate"/>
          </w:r>
          <w:r w:rsidR="0029038C">
            <w:t>4</w:t>
          </w:r>
          <w:r w:rsidRPr="00A62D8A">
            <w:fldChar w:fldCharType="end"/>
          </w:r>
        </w:p>
      </w:tc>
    </w:tr>
    <w:bookmarkEnd w:id="21"/>
  </w:tbl>
  <w:p w14:paraId="58E998BF" w14:textId="77777777" w:rsidR="00CB45C9" w:rsidRPr="00BC3B53" w:rsidRDefault="00CB45C9"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tblpY="15310"/>
      <w:tblOverlap w:val="never"/>
      <w:tblW w:w="9900" w:type="dxa"/>
      <w:tblLayout w:type="fixed"/>
      <w:tblCellMar>
        <w:left w:w="0" w:type="dxa"/>
        <w:right w:w="0" w:type="dxa"/>
      </w:tblCellMar>
      <w:tblLook w:val="0000" w:firstRow="0" w:lastRow="0" w:firstColumn="0" w:lastColumn="0" w:noHBand="0" w:noVBand="0"/>
    </w:tblPr>
    <w:tblGrid>
      <w:gridCol w:w="7752"/>
      <w:gridCol w:w="2148"/>
    </w:tblGrid>
    <w:tr w:rsidR="00CB45C9" w:rsidRPr="0016704D" w14:paraId="63484D8A" w14:textId="77777777">
      <w:trPr>
        <w:trHeight w:hRule="exact" w:val="851"/>
      </w:trPr>
      <w:tc>
        <w:tcPr>
          <w:tcW w:w="9900" w:type="dxa"/>
          <w:gridSpan w:val="2"/>
          <w:shd w:val="clear" w:color="auto" w:fill="auto"/>
        </w:tcPr>
        <w:p w14:paraId="4E8BC66E" w14:textId="6450F6CE" w:rsidR="00CB45C9" w:rsidRPr="0016704D" w:rsidRDefault="00CB45C9" w:rsidP="00C62CF1">
          <w:pPr>
            <w:pStyle w:val="Huisstijl-Paginanummering"/>
            <w:spacing w:after="0" w:line="300" w:lineRule="exact"/>
            <w:contextualSpacing w:val="0"/>
            <w:rPr>
              <w:rStyle w:val="Huisstijl-GegevenCharChar"/>
              <w:noProof w:val="0"/>
              <w:sz w:val="20"/>
              <w:szCs w:val="20"/>
            </w:rPr>
          </w:pPr>
        </w:p>
      </w:tc>
    </w:tr>
    <w:tr w:rsidR="00CB45C9" w:rsidRPr="0016704D" w14:paraId="664670F6" w14:textId="77777777" w:rsidTr="00C62CF1">
      <w:trPr>
        <w:trHeight w:hRule="exact" w:val="286"/>
      </w:trPr>
      <w:tc>
        <w:tcPr>
          <w:tcW w:w="7752" w:type="dxa"/>
          <w:shd w:val="clear" w:color="auto" w:fill="auto"/>
        </w:tcPr>
        <w:p w14:paraId="67D39054" w14:textId="0B26AA0A" w:rsidR="00CB45C9" w:rsidRPr="009A2CD9" w:rsidRDefault="00CB45C9" w:rsidP="00A15DB4">
          <w:pPr>
            <w:pStyle w:val="Huisstijl-Rubricering"/>
            <w:adjustRightInd/>
            <w:spacing w:line="300" w:lineRule="exact"/>
            <w:rPr>
              <w:rFonts w:cs="Times New Roman"/>
              <w:b w:val="0"/>
              <w:noProof w:val="0"/>
            </w:rPr>
          </w:pPr>
          <w:bookmarkStart w:id="22" w:name="Rubriek1"/>
          <w:bookmarkEnd w:id="22"/>
          <w:r w:rsidRPr="00C2185A">
            <w:rPr>
              <w:rFonts w:cs="Times New Roman"/>
              <w:b w:val="0"/>
              <w:noProof w:val="0"/>
            </w:rPr>
            <w:t>KENMERK</w:t>
          </w:r>
          <w:r w:rsidR="00C6251D" w:rsidRPr="00C2185A">
            <w:rPr>
              <w:rFonts w:cs="Times New Roman"/>
              <w:b w:val="0"/>
              <w:noProof w:val="0"/>
            </w:rPr>
            <w:t xml:space="preserve"> IUC</w:t>
          </w:r>
          <w:r w:rsidR="00C2185A" w:rsidRPr="00C2185A">
            <w:rPr>
              <w:rFonts w:cs="Times New Roman"/>
              <w:b w:val="0"/>
              <w:noProof w:val="0"/>
            </w:rPr>
            <w:t>: 202309031</w:t>
          </w:r>
        </w:p>
      </w:tc>
      <w:tc>
        <w:tcPr>
          <w:tcW w:w="2148" w:type="dxa"/>
        </w:tcPr>
        <w:p w14:paraId="3A54E79E" w14:textId="0FF0AA75" w:rsidR="00CB45C9" w:rsidRPr="00C62CF1" w:rsidRDefault="00CB45C9" w:rsidP="00C62CF1">
          <w:pPr>
            <w:pStyle w:val="Huisstijl-Paginanummering"/>
            <w:spacing w:after="0" w:line="300" w:lineRule="exact"/>
            <w:contextualSpacing w:val="0"/>
            <w:rPr>
              <w:noProof w:val="0"/>
              <w:szCs w:val="13"/>
            </w:rPr>
          </w:pPr>
          <w:r w:rsidRPr="00C62CF1">
            <w:rPr>
              <w:noProof w:val="0"/>
              <w:szCs w:val="13"/>
            </w:rPr>
            <w:fldChar w:fldCharType="begin"/>
          </w:r>
          <w:r w:rsidRPr="00C62CF1">
            <w:rPr>
              <w:noProof w:val="0"/>
              <w:szCs w:val="13"/>
            </w:rPr>
            <w:instrText xml:space="preserve"> if </w:instrText>
          </w:r>
          <w:r w:rsidRPr="00C62CF1">
            <w:rPr>
              <w:noProof w:val="0"/>
              <w:szCs w:val="13"/>
            </w:rPr>
            <w:fldChar w:fldCharType="begin"/>
          </w:r>
          <w:r w:rsidRPr="00C62CF1">
            <w:rPr>
              <w:noProof w:val="0"/>
              <w:szCs w:val="13"/>
            </w:rPr>
            <w:instrText xml:space="preserve"> DOCPROPERTY cdpDocumentLanguage </w:instrText>
          </w:r>
          <w:r w:rsidRPr="00C62CF1">
            <w:rPr>
              <w:noProof w:val="0"/>
              <w:szCs w:val="13"/>
            </w:rPr>
            <w:fldChar w:fldCharType="separate"/>
          </w:r>
          <w:r w:rsidR="007E7104">
            <w:rPr>
              <w:noProof w:val="0"/>
              <w:szCs w:val="13"/>
            </w:rPr>
            <w:instrText>1043</w:instrText>
          </w:r>
          <w:r w:rsidRPr="00C62CF1">
            <w:rPr>
              <w:noProof w:val="0"/>
              <w:szCs w:val="13"/>
            </w:rPr>
            <w:fldChar w:fldCharType="end"/>
          </w:r>
          <w:r w:rsidRPr="00C62CF1">
            <w:rPr>
              <w:noProof w:val="0"/>
              <w:szCs w:val="13"/>
            </w:rPr>
            <w:instrText xml:space="preserve"> = "1043" "</w:instrText>
          </w:r>
          <w:r w:rsidRPr="00C62CF1">
            <w:rPr>
              <w:bCs/>
              <w:noProof w:val="0"/>
              <w:szCs w:val="13"/>
            </w:rPr>
            <w:instrText>Pagina</w:instrText>
          </w:r>
          <w:r w:rsidRPr="00C62CF1">
            <w:rPr>
              <w:noProof w:val="0"/>
              <w:szCs w:val="13"/>
            </w:rPr>
            <w:instrText xml:space="preserve">" "Page" </w:instrText>
          </w:r>
          <w:r w:rsidRPr="00C62CF1">
            <w:rPr>
              <w:noProof w:val="0"/>
              <w:szCs w:val="13"/>
            </w:rPr>
            <w:fldChar w:fldCharType="separate"/>
          </w:r>
          <w:r w:rsidR="0029038C" w:rsidRPr="00C62CF1">
            <w:rPr>
              <w:bCs/>
              <w:szCs w:val="13"/>
            </w:rPr>
            <w:t>Pagina</w:t>
          </w:r>
          <w:r w:rsidRPr="00C62CF1">
            <w:rPr>
              <w:noProof w:val="0"/>
              <w:szCs w:val="13"/>
            </w:rPr>
            <w:fldChar w:fldCharType="end"/>
          </w:r>
          <w:r w:rsidRPr="00C62CF1">
            <w:rPr>
              <w:noProof w:val="0"/>
              <w:szCs w:val="13"/>
            </w:rPr>
            <w:t xml:space="preserve"> </w:t>
          </w:r>
          <w:r w:rsidRPr="00C62CF1">
            <w:rPr>
              <w:rStyle w:val="Huisstijl-GegevenCharChar"/>
              <w:noProof w:val="0"/>
              <w:szCs w:val="13"/>
            </w:rPr>
            <w:fldChar w:fldCharType="begin"/>
          </w:r>
          <w:r w:rsidRPr="00C62CF1">
            <w:rPr>
              <w:rStyle w:val="Huisstijl-GegevenCharChar"/>
              <w:noProof w:val="0"/>
              <w:szCs w:val="13"/>
            </w:rPr>
            <w:instrText xml:space="preserve"> PAGE </w:instrText>
          </w:r>
          <w:r w:rsidRPr="00C62CF1">
            <w:rPr>
              <w:rStyle w:val="Huisstijl-GegevenCharChar"/>
              <w:noProof w:val="0"/>
              <w:szCs w:val="13"/>
            </w:rPr>
            <w:fldChar w:fldCharType="separate"/>
          </w:r>
          <w:r>
            <w:rPr>
              <w:rStyle w:val="Huisstijl-GegevenCharChar"/>
              <w:szCs w:val="13"/>
            </w:rPr>
            <w:t>1</w:t>
          </w:r>
          <w:r w:rsidRPr="00C62CF1">
            <w:rPr>
              <w:rStyle w:val="Huisstijl-GegevenCharChar"/>
              <w:noProof w:val="0"/>
              <w:szCs w:val="13"/>
            </w:rPr>
            <w:fldChar w:fldCharType="end"/>
          </w:r>
          <w:r w:rsidRPr="00C62CF1">
            <w:rPr>
              <w:rStyle w:val="Huisstijl-GegevenCharChar"/>
              <w:noProof w:val="0"/>
              <w:szCs w:val="13"/>
            </w:rPr>
            <w:t xml:space="preserve"> van</w:t>
          </w:r>
          <w:r w:rsidRPr="00C62CF1">
            <w:rPr>
              <w:noProof w:val="0"/>
              <w:szCs w:val="13"/>
            </w:rPr>
            <w:t xml:space="preserve"> </w:t>
          </w:r>
          <w:r w:rsidRPr="00C62CF1">
            <w:rPr>
              <w:noProof w:val="0"/>
              <w:szCs w:val="13"/>
            </w:rPr>
            <w:fldChar w:fldCharType="begin"/>
          </w:r>
          <w:r w:rsidRPr="00C62CF1">
            <w:rPr>
              <w:noProof w:val="0"/>
              <w:szCs w:val="13"/>
            </w:rPr>
            <w:instrText xml:space="preserve"> sectionpages </w:instrText>
          </w:r>
          <w:r w:rsidRPr="00C62CF1">
            <w:rPr>
              <w:noProof w:val="0"/>
              <w:szCs w:val="13"/>
            </w:rPr>
            <w:fldChar w:fldCharType="separate"/>
          </w:r>
          <w:r w:rsidR="0029038C">
            <w:rPr>
              <w:szCs w:val="13"/>
            </w:rPr>
            <w:t>4</w:t>
          </w:r>
          <w:r w:rsidRPr="00C62CF1">
            <w:rPr>
              <w:noProof w:val="0"/>
              <w:szCs w:val="13"/>
            </w:rPr>
            <w:fldChar w:fldCharType="end"/>
          </w:r>
        </w:p>
      </w:tc>
    </w:tr>
    <w:tr w:rsidR="007E7104" w:rsidRPr="0016704D" w14:paraId="44A10FA7" w14:textId="77777777" w:rsidTr="00C62CF1">
      <w:trPr>
        <w:trHeight w:hRule="exact" w:val="286"/>
      </w:trPr>
      <w:tc>
        <w:tcPr>
          <w:tcW w:w="7752" w:type="dxa"/>
          <w:shd w:val="clear" w:color="auto" w:fill="auto"/>
        </w:tcPr>
        <w:p w14:paraId="751B8B3F" w14:textId="77777777" w:rsidR="007E7104" w:rsidRPr="00C2185A" w:rsidRDefault="007E7104" w:rsidP="00A15DB4">
          <w:pPr>
            <w:pStyle w:val="Huisstijl-Rubricering"/>
            <w:adjustRightInd/>
            <w:spacing w:line="300" w:lineRule="exact"/>
            <w:rPr>
              <w:rFonts w:cs="Times New Roman"/>
              <w:b w:val="0"/>
              <w:noProof w:val="0"/>
            </w:rPr>
          </w:pPr>
        </w:p>
      </w:tc>
      <w:tc>
        <w:tcPr>
          <w:tcW w:w="2148" w:type="dxa"/>
        </w:tcPr>
        <w:p w14:paraId="3CB9F2B6" w14:textId="77777777" w:rsidR="007E7104" w:rsidRPr="00C62CF1" w:rsidRDefault="007E7104" w:rsidP="00C62CF1">
          <w:pPr>
            <w:pStyle w:val="Huisstijl-Paginanummering"/>
            <w:spacing w:after="0" w:line="300" w:lineRule="exact"/>
            <w:contextualSpacing w:val="0"/>
            <w:rPr>
              <w:noProof w:val="0"/>
              <w:szCs w:val="13"/>
            </w:rPr>
          </w:pPr>
        </w:p>
      </w:tc>
    </w:tr>
  </w:tbl>
  <w:p w14:paraId="37688208" w14:textId="77777777" w:rsidR="00CB45C9" w:rsidRPr="009A2CD9" w:rsidRDefault="00CB45C9" w:rsidP="006D27B7">
    <w:pPr>
      <w:pStyle w:val="Voettekst"/>
      <w:rPr>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AE515" w14:textId="77777777" w:rsidR="00CB45C9" w:rsidRDefault="00CB45C9">
      <w:r>
        <w:separator/>
      </w:r>
    </w:p>
    <w:p w14:paraId="5E933CC1" w14:textId="77777777" w:rsidR="00CB45C9" w:rsidRDefault="00CB45C9"/>
  </w:footnote>
  <w:footnote w:type="continuationSeparator" w:id="0">
    <w:p w14:paraId="68D4E908" w14:textId="77777777" w:rsidR="00CB45C9" w:rsidRDefault="00CB45C9">
      <w:r>
        <w:continuationSeparator/>
      </w:r>
    </w:p>
    <w:p w14:paraId="4AFCB917" w14:textId="77777777" w:rsidR="00CB45C9" w:rsidRDefault="00CB4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2FE03" w14:textId="77777777" w:rsidR="00CB45C9" w:rsidRDefault="00CB45C9">
    <w:pPr>
      <w:pStyle w:val="Koptekst"/>
    </w:pPr>
  </w:p>
  <w:p w14:paraId="0F4784C5" w14:textId="77777777" w:rsidR="00CB45C9" w:rsidRDefault="00CB45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67269" w14:textId="77777777" w:rsidR="00CB45C9" w:rsidRDefault="00CB45C9" w:rsidP="007A1755">
    <w:pPr>
      <w:pStyle w:val="Koptekst"/>
      <w:spacing w:line="20" w:lineRule="exact"/>
      <w:rPr>
        <w:rFonts w:cs="Verdana-Bold"/>
        <w:b/>
        <w:bCs/>
        <w:smallCaps/>
        <w:szCs w:val="18"/>
      </w:rPr>
    </w:pPr>
    <w:r>
      <w:rPr>
        <w:noProof/>
      </w:rPr>
      <mc:AlternateContent>
        <mc:Choice Requires="wps">
          <w:drawing>
            <wp:anchor distT="0" distB="0" distL="114300" distR="114300" simplePos="0" relativeHeight="251657728" behindDoc="0" locked="0" layoutInCell="1" allowOverlap="1" wp14:anchorId="253FD03A" wp14:editId="1C241212">
              <wp:simplePos x="0" y="0"/>
              <wp:positionH relativeFrom="column">
                <wp:posOffset>4832350</wp:posOffset>
              </wp:positionH>
              <wp:positionV relativeFrom="page">
                <wp:posOffset>1884045</wp:posOffset>
              </wp:positionV>
              <wp:extent cx="1492250" cy="8096250"/>
              <wp:effectExtent l="0" t="0" r="0" b="0"/>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8096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2340" w:type="dxa"/>
                            <w:tblLayout w:type="fixed"/>
                            <w:tblCellMar>
                              <w:left w:w="0" w:type="dxa"/>
                              <w:right w:w="0" w:type="dxa"/>
                            </w:tblCellMar>
                            <w:tblLook w:val="0000" w:firstRow="0" w:lastRow="0" w:firstColumn="0" w:lastColumn="0" w:noHBand="0" w:noVBand="0"/>
                          </w:tblPr>
                          <w:tblGrid>
                            <w:gridCol w:w="2340"/>
                          </w:tblGrid>
                          <w:tr w:rsidR="00CB45C9" w:rsidRPr="005E12E7" w14:paraId="3C1EC061" w14:textId="77777777">
                            <w:tc>
                              <w:tcPr>
                                <w:tcW w:w="2340" w:type="dxa"/>
                                <w:shd w:val="clear" w:color="auto" w:fill="auto"/>
                              </w:tcPr>
                              <w:p w14:paraId="2ED5FD94" w14:textId="583C7853" w:rsidR="00CB45C9" w:rsidRDefault="00CB45C9" w:rsidP="002D2A35">
                                <w:pPr>
                                  <w:pStyle w:val="Huisstijl-Adres"/>
                                  <w:rPr>
                                    <w:rStyle w:val="Huisstijl-KopjeChar"/>
                                  </w:rPr>
                                </w:pPr>
                                <w:r>
                                  <w:rPr>
                                    <w:rStyle w:val="Huisstijl-KopjeChar"/>
                                  </w:rPr>
                                  <w:fldChar w:fldCharType="begin"/>
                                </w:r>
                                <w:r>
                                  <w:rPr>
                                    <w:rStyle w:val="Huisstijl-KopjeChar"/>
                                  </w:rPr>
                                  <w:instrText xml:space="preserve"> docproperty cdpdirectie </w:instrText>
                                </w:r>
                                <w:r>
                                  <w:rPr>
                                    <w:rStyle w:val="Huisstijl-KopjeChar"/>
                                  </w:rPr>
                                  <w:fldChar w:fldCharType="end"/>
                                </w:r>
                              </w:p>
                              <w:p w14:paraId="626DE3B7" w14:textId="28112189" w:rsidR="00CB45C9" w:rsidRPr="00A66FD3" w:rsidRDefault="00CB45C9" w:rsidP="002D2A35">
                                <w:pPr>
                                  <w:pStyle w:val="Huisstijl-Gegeven"/>
                                  <w:rPr>
                                    <w:rStyle w:val="Huisstijl-KopjeChar"/>
                                    <w:b w:val="0"/>
                                  </w:rPr>
                                </w:pPr>
                                <w:r>
                                  <w:rPr>
                                    <w:rStyle w:val="Huisstijl-KopjeChar"/>
                                    <w:b w:val="0"/>
                                  </w:rPr>
                                  <w:fldChar w:fldCharType="begin"/>
                                </w:r>
                                <w:r>
                                  <w:rPr>
                                    <w:rStyle w:val="Huisstijl-KopjeChar"/>
                                    <w:b w:val="0"/>
                                  </w:rPr>
                                  <w:instrText xml:space="preserve"> docproperty cdpafdeling </w:instrText>
                                </w:r>
                                <w:r>
                                  <w:rPr>
                                    <w:rStyle w:val="Huisstijl-KopjeChar"/>
                                    <w:b w:val="0"/>
                                  </w:rPr>
                                  <w:fldChar w:fldCharType="end"/>
                                </w:r>
                              </w:p>
                              <w:p w14:paraId="2CC5D23A" w14:textId="77777777" w:rsidR="00CB45C9" w:rsidRPr="005E12E7" w:rsidRDefault="00CB45C9" w:rsidP="004F44C2">
                                <w:pPr>
                                  <w:pStyle w:val="Huisstijl-Adres"/>
                                </w:pPr>
                              </w:p>
                            </w:tc>
                          </w:tr>
                          <w:tr w:rsidR="00CB45C9" w:rsidRPr="005E12E7" w14:paraId="2CB366C6" w14:textId="77777777">
                            <w:trPr>
                              <w:trHeight w:hRule="exact" w:val="200"/>
                            </w:trPr>
                            <w:tc>
                              <w:tcPr>
                                <w:tcW w:w="2340" w:type="dxa"/>
                                <w:shd w:val="clear" w:color="auto" w:fill="auto"/>
                              </w:tcPr>
                              <w:p w14:paraId="02C723C1" w14:textId="77777777" w:rsidR="00CB45C9" w:rsidRPr="005E12E7" w:rsidRDefault="00CB45C9" w:rsidP="004F44C2"/>
                            </w:tc>
                          </w:tr>
                          <w:tr w:rsidR="00CB45C9" w:rsidRPr="005E12E7" w14:paraId="6EA373D1" w14:textId="77777777">
                            <w:tc>
                              <w:tcPr>
                                <w:tcW w:w="2340" w:type="dxa"/>
                                <w:shd w:val="clear" w:color="auto" w:fill="auto"/>
                              </w:tcPr>
                              <w:p w14:paraId="797A9498" w14:textId="1F83D182" w:rsidR="00CB45C9" w:rsidRPr="005E12E7" w:rsidRDefault="00CB45C9" w:rsidP="002D2A35">
                                <w:pPr>
                                  <w:pStyle w:val="Huisstijl-Gegeven"/>
                                  <w:rPr>
                                    <w:b/>
                                  </w:rPr>
                                </w:pPr>
                                <w:r w:rsidRPr="005E12E7">
                                  <w:fldChar w:fldCharType="begin"/>
                                </w:r>
                                <w:r w:rsidRPr="005E12E7">
                                  <w:instrText xml:space="preserve"> DOCPROPERTY  cdpOurReference </w:instrText>
                                </w:r>
                                <w:r w:rsidRPr="005E12E7">
                                  <w:fldChar w:fldCharType="end"/>
                                </w:r>
                              </w:p>
                            </w:tc>
                          </w:tr>
                          <w:tr w:rsidR="00CB45C9" w:rsidRPr="005E12E7" w14:paraId="631B752F" w14:textId="77777777">
                            <w:trPr>
                              <w:trHeight w:val="930"/>
                            </w:trPr>
                            <w:tc>
                              <w:tcPr>
                                <w:tcW w:w="2340" w:type="dxa"/>
                                <w:shd w:val="clear" w:color="auto" w:fill="auto"/>
                              </w:tcPr>
                              <w:p w14:paraId="0F9F08A6" w14:textId="77777777" w:rsidR="00CB45C9" w:rsidRPr="005E12E7" w:rsidRDefault="00CB45C9" w:rsidP="002D2A35">
                                <w:pPr>
                                  <w:pStyle w:val="Huisstijl-Gegeven"/>
                                </w:pPr>
                              </w:p>
                            </w:tc>
                          </w:tr>
                        </w:tbl>
                        <w:p w14:paraId="2F6B84B6" w14:textId="77777777" w:rsidR="00CB45C9" w:rsidRDefault="00CB45C9" w:rsidP="004F44C2"/>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FD03A" id="_x0000_t202" coordsize="21600,21600" o:spt="202" path="m,l,21600r21600,l21600,xe">
              <v:stroke joinstyle="miter"/>
              <v:path gradientshapeok="t" o:connecttype="rect"/>
            </v:shapetype>
            <v:shape id="Text Box 32" o:spid="_x0000_s1026" type="#_x0000_t202" style="position:absolute;margin-left:380.5pt;margin-top:148.35pt;width:117.5pt;height:6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" filled="f" stroked="f">
              <v:textbox inset=".5mm,,.5mm">
                <w:txbxContent>
                  <w:tbl>
                    <w:tblPr>
                      <w:tblW w:w="2340" w:type="dxa"/>
                      <w:tblLayout w:type="fixed"/>
                      <w:tblCellMar>
                        <w:left w:w="0" w:type="dxa"/>
                        <w:right w:w="0" w:type="dxa"/>
                      </w:tblCellMar>
                      <w:tblLook w:val="0000" w:firstRow="0" w:lastRow="0" w:firstColumn="0" w:lastColumn="0" w:noHBand="0" w:noVBand="0"/>
                    </w:tblPr>
                    <w:tblGrid>
                      <w:gridCol w:w="2340"/>
                    </w:tblGrid>
                    <w:tr w:rsidR="00CB45C9" w:rsidRPr="005E12E7" w14:paraId="3C1EC061" w14:textId="77777777">
                      <w:tc>
                        <w:tcPr>
                          <w:tcW w:w="2340" w:type="dxa"/>
                          <w:shd w:val="clear" w:color="auto" w:fill="auto"/>
                        </w:tcPr>
                        <w:p w14:paraId="2ED5FD94" w14:textId="583C7853" w:rsidR="00CB45C9" w:rsidRDefault="00CB45C9" w:rsidP="002D2A35">
                          <w:pPr>
                            <w:pStyle w:val="Huisstijl-Adres"/>
                            <w:rPr>
                              <w:rStyle w:val="Huisstijl-KopjeChar"/>
                            </w:rPr>
                          </w:pPr>
                          <w:r>
                            <w:rPr>
                              <w:rStyle w:val="Huisstijl-KopjeChar"/>
                            </w:rPr>
                            <w:fldChar w:fldCharType="begin"/>
                          </w:r>
                          <w:r>
                            <w:rPr>
                              <w:rStyle w:val="Huisstijl-KopjeChar"/>
                            </w:rPr>
                            <w:instrText xml:space="preserve"> docproperty cdpdirectie </w:instrText>
                          </w:r>
                          <w:r>
                            <w:rPr>
                              <w:rStyle w:val="Huisstijl-KopjeChar"/>
                            </w:rPr>
                            <w:fldChar w:fldCharType="end"/>
                          </w:r>
                        </w:p>
                        <w:p w14:paraId="626DE3B7" w14:textId="28112189" w:rsidR="00CB45C9" w:rsidRPr="00A66FD3" w:rsidRDefault="00CB45C9" w:rsidP="002D2A35">
                          <w:pPr>
                            <w:pStyle w:val="Huisstijl-Gegeven"/>
                            <w:rPr>
                              <w:rStyle w:val="Huisstijl-KopjeChar"/>
                              <w:b w:val="0"/>
                            </w:rPr>
                          </w:pPr>
                          <w:r>
                            <w:rPr>
                              <w:rStyle w:val="Huisstijl-KopjeChar"/>
                              <w:b w:val="0"/>
                            </w:rPr>
                            <w:fldChar w:fldCharType="begin"/>
                          </w:r>
                          <w:r>
                            <w:rPr>
                              <w:rStyle w:val="Huisstijl-KopjeChar"/>
                              <w:b w:val="0"/>
                            </w:rPr>
                            <w:instrText xml:space="preserve"> docproperty cdpafdeling </w:instrText>
                          </w:r>
                          <w:r>
                            <w:rPr>
                              <w:rStyle w:val="Huisstijl-KopjeChar"/>
                              <w:b w:val="0"/>
                            </w:rPr>
                            <w:fldChar w:fldCharType="end"/>
                          </w:r>
                        </w:p>
                        <w:p w14:paraId="2CC5D23A" w14:textId="77777777" w:rsidR="00CB45C9" w:rsidRPr="005E12E7" w:rsidRDefault="00CB45C9" w:rsidP="004F44C2">
                          <w:pPr>
                            <w:pStyle w:val="Huisstijl-Adres"/>
                          </w:pPr>
                        </w:p>
                      </w:tc>
                    </w:tr>
                    <w:tr w:rsidR="00CB45C9" w:rsidRPr="005E12E7" w14:paraId="2CB366C6" w14:textId="77777777">
                      <w:trPr>
                        <w:trHeight w:hRule="exact" w:val="200"/>
                      </w:trPr>
                      <w:tc>
                        <w:tcPr>
                          <w:tcW w:w="2340" w:type="dxa"/>
                          <w:shd w:val="clear" w:color="auto" w:fill="auto"/>
                        </w:tcPr>
                        <w:p w14:paraId="02C723C1" w14:textId="77777777" w:rsidR="00CB45C9" w:rsidRPr="005E12E7" w:rsidRDefault="00CB45C9" w:rsidP="004F44C2"/>
                      </w:tc>
                    </w:tr>
                    <w:tr w:rsidR="00CB45C9" w:rsidRPr="005E12E7" w14:paraId="6EA373D1" w14:textId="77777777">
                      <w:tc>
                        <w:tcPr>
                          <w:tcW w:w="2340" w:type="dxa"/>
                          <w:shd w:val="clear" w:color="auto" w:fill="auto"/>
                        </w:tcPr>
                        <w:p w14:paraId="797A9498" w14:textId="1F83D182" w:rsidR="00CB45C9" w:rsidRPr="005E12E7" w:rsidRDefault="00CB45C9" w:rsidP="002D2A35">
                          <w:pPr>
                            <w:pStyle w:val="Huisstijl-Gegeven"/>
                            <w:rPr>
                              <w:b/>
                            </w:rPr>
                          </w:pPr>
                          <w:r w:rsidRPr="005E12E7">
                            <w:fldChar w:fldCharType="begin"/>
                          </w:r>
                          <w:r w:rsidRPr="005E12E7">
                            <w:instrText xml:space="preserve"> DOCPROPERTY  cdpOurReference </w:instrText>
                          </w:r>
                          <w:r w:rsidRPr="005E12E7">
                            <w:fldChar w:fldCharType="end"/>
                          </w:r>
                        </w:p>
                      </w:tc>
                    </w:tr>
                    <w:tr w:rsidR="00CB45C9" w:rsidRPr="005E12E7" w14:paraId="631B752F" w14:textId="77777777">
                      <w:trPr>
                        <w:trHeight w:val="930"/>
                      </w:trPr>
                      <w:tc>
                        <w:tcPr>
                          <w:tcW w:w="2340" w:type="dxa"/>
                          <w:shd w:val="clear" w:color="auto" w:fill="auto"/>
                        </w:tcPr>
                        <w:p w14:paraId="0F9F08A6" w14:textId="77777777" w:rsidR="00CB45C9" w:rsidRPr="005E12E7" w:rsidRDefault="00CB45C9" w:rsidP="002D2A35">
                          <w:pPr>
                            <w:pStyle w:val="Huisstijl-Gegeven"/>
                          </w:pPr>
                        </w:p>
                      </w:tc>
                    </w:tr>
                  </w:tbl>
                  <w:p w14:paraId="2F6B84B6" w14:textId="77777777" w:rsidR="00CB45C9" w:rsidRDefault="00CB45C9" w:rsidP="004F44C2"/>
                </w:txbxContent>
              </v:textbox>
              <w10:wrap anchory="page"/>
            </v:shape>
          </w:pict>
        </mc:Fallback>
      </mc:AlternateContent>
    </w:r>
  </w:p>
  <w:tbl>
    <w:tblPr>
      <w:tblW w:w="7520" w:type="dxa"/>
      <w:tblLayout w:type="fixed"/>
      <w:tblCellMar>
        <w:left w:w="0" w:type="dxa"/>
        <w:right w:w="0" w:type="dxa"/>
      </w:tblCellMar>
      <w:tblLook w:val="0000" w:firstRow="0" w:lastRow="0" w:firstColumn="0" w:lastColumn="0" w:noHBand="0" w:noVBand="0"/>
    </w:tblPr>
    <w:tblGrid>
      <w:gridCol w:w="7520"/>
    </w:tblGrid>
    <w:tr w:rsidR="00CB45C9" w:rsidRPr="005E12E7" w14:paraId="25E20444" w14:textId="77777777">
      <w:trPr>
        <w:trHeight w:hRule="exact" w:val="400"/>
      </w:trPr>
      <w:tc>
        <w:tcPr>
          <w:tcW w:w="7520" w:type="dxa"/>
          <w:shd w:val="clear" w:color="auto" w:fill="auto"/>
        </w:tcPr>
        <w:p w14:paraId="602FD3ED" w14:textId="77777777" w:rsidR="00CB45C9" w:rsidRPr="005E12E7" w:rsidRDefault="00CB45C9" w:rsidP="004F44C2">
          <w:pPr>
            <w:spacing w:line="240" w:lineRule="auto"/>
            <w:rPr>
              <w:sz w:val="12"/>
              <w:szCs w:val="12"/>
            </w:rPr>
          </w:pPr>
        </w:p>
      </w:tc>
    </w:tr>
  </w:tbl>
  <w:p w14:paraId="6ACA5E05" w14:textId="77777777" w:rsidR="00CB45C9" w:rsidRPr="00217880" w:rsidRDefault="00CB45C9" w:rsidP="004F44C2">
    <w:pPr>
      <w:spacing w:line="0" w:lineRule="atLeas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2C97C44"/>
    <w:multiLevelType w:val="multilevel"/>
    <w:tmpl w:val="089EE5F8"/>
    <w:lvl w:ilvl="0">
      <w:start w:val="8"/>
      <w:numFmt w:val="decimal"/>
      <w:lvlText w:val="%1.0"/>
      <w:lvlJc w:val="left"/>
      <w:pPr>
        <w:ind w:left="360" w:hanging="360"/>
      </w:pPr>
      <w:rPr>
        <w:rFonts w:hint="default"/>
      </w:rPr>
    </w:lvl>
    <w:lvl w:ilvl="1">
      <w:start w:val="1"/>
      <w:numFmt w:val="decimal"/>
      <w:lvlText w:val="%1.%2"/>
      <w:lvlJc w:val="left"/>
      <w:pPr>
        <w:ind w:left="587" w:hanging="36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10" w15:restartNumberingAfterBreak="0">
    <w:nsid w:val="03520DAB"/>
    <w:multiLevelType w:val="hybridMultilevel"/>
    <w:tmpl w:val="4C20D23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D9306B"/>
    <w:multiLevelType w:val="multilevel"/>
    <w:tmpl w:val="2FDEC9CA"/>
    <w:lvl w:ilvl="0">
      <w:start w:val="8"/>
      <w:numFmt w:val="decimal"/>
      <w:lvlText w:val="%1"/>
      <w:lvlJc w:val="left"/>
      <w:pPr>
        <w:ind w:left="360" w:hanging="360"/>
      </w:pPr>
      <w:rPr>
        <w:rFonts w:cs="Courier New" w:hint="default"/>
      </w:rPr>
    </w:lvl>
    <w:lvl w:ilvl="1">
      <w:start w:val="1"/>
      <w:numFmt w:val="decimal"/>
      <w:lvlText w:val="%1.%2"/>
      <w:lvlJc w:val="left"/>
      <w:pPr>
        <w:ind w:left="360" w:hanging="360"/>
      </w:pPr>
      <w:rPr>
        <w:rFonts w:cs="Courier New" w:hint="default"/>
      </w:rPr>
    </w:lvl>
    <w:lvl w:ilvl="2">
      <w:start w:val="1"/>
      <w:numFmt w:val="decimal"/>
      <w:lvlText w:val="%1.%2.%3"/>
      <w:lvlJc w:val="left"/>
      <w:pPr>
        <w:ind w:left="720" w:hanging="720"/>
      </w:pPr>
      <w:rPr>
        <w:rFonts w:cs="Courier New" w:hint="default"/>
      </w:rPr>
    </w:lvl>
    <w:lvl w:ilvl="3">
      <w:start w:val="1"/>
      <w:numFmt w:val="decimal"/>
      <w:lvlText w:val="%1.%2.%3.%4"/>
      <w:lvlJc w:val="left"/>
      <w:pPr>
        <w:ind w:left="1080" w:hanging="1080"/>
      </w:pPr>
      <w:rPr>
        <w:rFonts w:cs="Courier New" w:hint="default"/>
      </w:rPr>
    </w:lvl>
    <w:lvl w:ilvl="4">
      <w:start w:val="1"/>
      <w:numFmt w:val="decimal"/>
      <w:lvlText w:val="%1.%2.%3.%4.%5"/>
      <w:lvlJc w:val="left"/>
      <w:pPr>
        <w:ind w:left="1080" w:hanging="1080"/>
      </w:pPr>
      <w:rPr>
        <w:rFonts w:cs="Courier New" w:hint="default"/>
      </w:rPr>
    </w:lvl>
    <w:lvl w:ilvl="5">
      <w:start w:val="1"/>
      <w:numFmt w:val="decimal"/>
      <w:lvlText w:val="%1.%2.%3.%4.%5.%6"/>
      <w:lvlJc w:val="left"/>
      <w:pPr>
        <w:ind w:left="1440" w:hanging="1440"/>
      </w:pPr>
      <w:rPr>
        <w:rFonts w:cs="Courier New" w:hint="default"/>
      </w:rPr>
    </w:lvl>
    <w:lvl w:ilvl="6">
      <w:start w:val="1"/>
      <w:numFmt w:val="decimal"/>
      <w:lvlText w:val="%1.%2.%3.%4.%5.%6.%7"/>
      <w:lvlJc w:val="left"/>
      <w:pPr>
        <w:ind w:left="1440" w:hanging="1440"/>
      </w:pPr>
      <w:rPr>
        <w:rFonts w:cs="Courier New" w:hint="default"/>
      </w:rPr>
    </w:lvl>
    <w:lvl w:ilvl="7">
      <w:start w:val="1"/>
      <w:numFmt w:val="decimal"/>
      <w:lvlText w:val="%1.%2.%3.%4.%5.%6.%7.%8"/>
      <w:lvlJc w:val="left"/>
      <w:pPr>
        <w:ind w:left="1800" w:hanging="1800"/>
      </w:pPr>
      <w:rPr>
        <w:rFonts w:cs="Courier New" w:hint="default"/>
      </w:rPr>
    </w:lvl>
    <w:lvl w:ilvl="8">
      <w:start w:val="1"/>
      <w:numFmt w:val="decimal"/>
      <w:lvlText w:val="%1.%2.%3.%4.%5.%6.%7.%8.%9"/>
      <w:lvlJc w:val="left"/>
      <w:pPr>
        <w:ind w:left="2160" w:hanging="2160"/>
      </w:pPr>
      <w:rPr>
        <w:rFonts w:cs="Courier New" w:hint="default"/>
      </w:rPr>
    </w:lvl>
  </w:abstractNum>
  <w:abstractNum w:abstractNumId="14" w15:restartNumberingAfterBreak="0">
    <w:nsid w:val="15E9514E"/>
    <w:multiLevelType w:val="hybridMultilevel"/>
    <w:tmpl w:val="DFDC9734"/>
    <w:lvl w:ilvl="0" w:tplc="014E891C">
      <w:numFmt w:val="bullet"/>
      <w:lvlText w:val="-"/>
      <w:lvlJc w:val="left"/>
      <w:pPr>
        <w:ind w:left="720" w:hanging="360"/>
      </w:pPr>
      <w:rPr>
        <w:rFonts w:ascii="Verdana" w:eastAsia="Times New Roman" w:hAnsi="Verdana" w:cs="Verdana"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1D1795"/>
    <w:multiLevelType w:val="multilevel"/>
    <w:tmpl w:val="A8DCAC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A06671A"/>
    <w:multiLevelType w:val="multilevel"/>
    <w:tmpl w:val="3792598A"/>
    <w:lvl w:ilvl="0">
      <w:start w:val="4"/>
      <w:numFmt w:val="decimal"/>
      <w:lvlText w:val="%1."/>
      <w:lvlJc w:val="left"/>
      <w:pPr>
        <w:ind w:left="360" w:hanging="360"/>
      </w:pPr>
      <w:rPr>
        <w:rFonts w:hint="default"/>
      </w:rPr>
    </w:lvl>
    <w:lvl w:ilvl="1">
      <w:start w:val="1"/>
      <w:numFmt w:val="decimal"/>
      <w:isLgl/>
      <w:lvlText w:val="%1.%2"/>
      <w:lvlJc w:val="left"/>
      <w:pPr>
        <w:ind w:left="705" w:hanging="70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2D7D590B"/>
    <w:multiLevelType w:val="multilevel"/>
    <w:tmpl w:val="2FDEC9CA"/>
    <w:lvl w:ilvl="0">
      <w:start w:val="8"/>
      <w:numFmt w:val="decimal"/>
      <w:lvlText w:val="%1"/>
      <w:lvlJc w:val="left"/>
      <w:pPr>
        <w:ind w:left="360" w:hanging="360"/>
      </w:pPr>
      <w:rPr>
        <w:rFonts w:cs="Courier New" w:hint="default"/>
      </w:rPr>
    </w:lvl>
    <w:lvl w:ilvl="1">
      <w:start w:val="1"/>
      <w:numFmt w:val="decimal"/>
      <w:lvlText w:val="%1.%2"/>
      <w:lvlJc w:val="left"/>
      <w:pPr>
        <w:ind w:left="360" w:hanging="360"/>
      </w:pPr>
      <w:rPr>
        <w:rFonts w:cs="Courier New" w:hint="default"/>
      </w:rPr>
    </w:lvl>
    <w:lvl w:ilvl="2">
      <w:start w:val="1"/>
      <w:numFmt w:val="decimal"/>
      <w:lvlText w:val="%1.%2.%3"/>
      <w:lvlJc w:val="left"/>
      <w:pPr>
        <w:ind w:left="720" w:hanging="720"/>
      </w:pPr>
      <w:rPr>
        <w:rFonts w:cs="Courier New" w:hint="default"/>
      </w:rPr>
    </w:lvl>
    <w:lvl w:ilvl="3">
      <w:start w:val="1"/>
      <w:numFmt w:val="decimal"/>
      <w:lvlText w:val="%1.%2.%3.%4"/>
      <w:lvlJc w:val="left"/>
      <w:pPr>
        <w:ind w:left="1080" w:hanging="1080"/>
      </w:pPr>
      <w:rPr>
        <w:rFonts w:cs="Courier New" w:hint="default"/>
      </w:rPr>
    </w:lvl>
    <w:lvl w:ilvl="4">
      <w:start w:val="1"/>
      <w:numFmt w:val="decimal"/>
      <w:lvlText w:val="%1.%2.%3.%4.%5"/>
      <w:lvlJc w:val="left"/>
      <w:pPr>
        <w:ind w:left="1080" w:hanging="1080"/>
      </w:pPr>
      <w:rPr>
        <w:rFonts w:cs="Courier New" w:hint="default"/>
      </w:rPr>
    </w:lvl>
    <w:lvl w:ilvl="5">
      <w:start w:val="1"/>
      <w:numFmt w:val="decimal"/>
      <w:lvlText w:val="%1.%2.%3.%4.%5.%6"/>
      <w:lvlJc w:val="left"/>
      <w:pPr>
        <w:ind w:left="1440" w:hanging="1440"/>
      </w:pPr>
      <w:rPr>
        <w:rFonts w:cs="Courier New" w:hint="default"/>
      </w:rPr>
    </w:lvl>
    <w:lvl w:ilvl="6">
      <w:start w:val="1"/>
      <w:numFmt w:val="decimal"/>
      <w:lvlText w:val="%1.%2.%3.%4.%5.%6.%7"/>
      <w:lvlJc w:val="left"/>
      <w:pPr>
        <w:ind w:left="1440" w:hanging="1440"/>
      </w:pPr>
      <w:rPr>
        <w:rFonts w:cs="Courier New" w:hint="default"/>
      </w:rPr>
    </w:lvl>
    <w:lvl w:ilvl="7">
      <w:start w:val="1"/>
      <w:numFmt w:val="decimal"/>
      <w:lvlText w:val="%1.%2.%3.%4.%5.%6.%7.%8"/>
      <w:lvlJc w:val="left"/>
      <w:pPr>
        <w:ind w:left="1800" w:hanging="1800"/>
      </w:pPr>
      <w:rPr>
        <w:rFonts w:cs="Courier New" w:hint="default"/>
      </w:rPr>
    </w:lvl>
    <w:lvl w:ilvl="8">
      <w:start w:val="1"/>
      <w:numFmt w:val="decimal"/>
      <w:lvlText w:val="%1.%2.%3.%4.%5.%6.%7.%8.%9"/>
      <w:lvlJc w:val="left"/>
      <w:pPr>
        <w:ind w:left="2160" w:hanging="2160"/>
      </w:pPr>
      <w:rPr>
        <w:rFonts w:cs="Courier New" w:hint="default"/>
      </w:rPr>
    </w:lvl>
  </w:abstractNum>
  <w:abstractNum w:abstractNumId="20"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43C7A"/>
    <w:multiLevelType w:val="singleLevel"/>
    <w:tmpl w:val="883E2BFC"/>
    <w:lvl w:ilvl="0">
      <w:start w:val="1"/>
      <w:numFmt w:val="none"/>
      <w:lvlText w:val="?"/>
      <w:legacy w:legacy="1" w:legacySpace="0" w:legacyIndent="283"/>
      <w:lvlJc w:val="left"/>
      <w:pPr>
        <w:ind w:left="283" w:hanging="283"/>
      </w:pPr>
      <w:rPr>
        <w:rFonts w:ascii="Helvetica" w:hAnsi="Helvetica" w:cs="Helvetica" w:hint="default"/>
      </w:rPr>
    </w:lvl>
  </w:abstractNum>
  <w:abstractNum w:abstractNumId="22" w15:restartNumberingAfterBreak="0">
    <w:nsid w:val="676A1294"/>
    <w:multiLevelType w:val="hybridMultilevel"/>
    <w:tmpl w:val="F544CB84"/>
    <w:lvl w:ilvl="0" w:tplc="7330671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8431E26"/>
    <w:multiLevelType w:val="hybridMultilevel"/>
    <w:tmpl w:val="B9CEB150"/>
    <w:lvl w:ilvl="0" w:tplc="04130001">
      <w:start w:val="1"/>
      <w:numFmt w:val="bullet"/>
      <w:lvlText w:val=""/>
      <w:lvlJc w:val="left"/>
      <w:pPr>
        <w:ind w:left="1320" w:hanging="360"/>
      </w:pPr>
      <w:rPr>
        <w:rFonts w:ascii="Symbol" w:hAnsi="Symbol"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24" w15:restartNumberingAfterBreak="0">
    <w:nsid w:val="731A6AF0"/>
    <w:multiLevelType w:val="singleLevel"/>
    <w:tmpl w:val="883E2BFC"/>
    <w:lvl w:ilvl="0">
      <w:start w:val="1"/>
      <w:numFmt w:val="none"/>
      <w:lvlText w:val="?"/>
      <w:legacy w:legacy="1" w:legacySpace="0" w:legacyIndent="283"/>
      <w:lvlJc w:val="left"/>
      <w:pPr>
        <w:ind w:left="283" w:hanging="283"/>
      </w:pPr>
      <w:rPr>
        <w:rFonts w:ascii="Helvetica" w:hAnsi="Helvetica" w:cs="Helvetica" w:hint="default"/>
      </w:rPr>
    </w:lvl>
  </w:abstractNum>
  <w:num w:numId="1" w16cid:durableId="719525022">
    <w:abstractNumId w:val="12"/>
  </w:num>
  <w:num w:numId="2" w16cid:durableId="1217350546">
    <w:abstractNumId w:val="7"/>
  </w:num>
  <w:num w:numId="3" w16cid:durableId="1133671248">
    <w:abstractNumId w:val="6"/>
  </w:num>
  <w:num w:numId="4" w16cid:durableId="549461690">
    <w:abstractNumId w:val="5"/>
  </w:num>
  <w:num w:numId="5" w16cid:durableId="1311594247">
    <w:abstractNumId w:val="4"/>
  </w:num>
  <w:num w:numId="6" w16cid:durableId="177430217">
    <w:abstractNumId w:val="8"/>
  </w:num>
  <w:num w:numId="7" w16cid:durableId="1191723758">
    <w:abstractNumId w:val="3"/>
  </w:num>
  <w:num w:numId="8" w16cid:durableId="1447263700">
    <w:abstractNumId w:val="2"/>
  </w:num>
  <w:num w:numId="9" w16cid:durableId="1848447383">
    <w:abstractNumId w:val="1"/>
  </w:num>
  <w:num w:numId="10" w16cid:durableId="1719282573">
    <w:abstractNumId w:val="0"/>
  </w:num>
  <w:num w:numId="11" w16cid:durableId="1135563900">
    <w:abstractNumId w:val="11"/>
  </w:num>
  <w:num w:numId="12" w16cid:durableId="1719549726">
    <w:abstractNumId w:val="15"/>
  </w:num>
  <w:num w:numId="13" w16cid:durableId="1179348915">
    <w:abstractNumId w:val="20"/>
  </w:num>
  <w:num w:numId="14" w16cid:durableId="2009288989">
    <w:abstractNumId w:val="16"/>
  </w:num>
  <w:num w:numId="15" w16cid:durableId="922374427">
    <w:abstractNumId w:val="24"/>
  </w:num>
  <w:num w:numId="16" w16cid:durableId="1825391189">
    <w:abstractNumId w:val="21"/>
  </w:num>
  <w:num w:numId="17" w16cid:durableId="1377243267">
    <w:abstractNumId w:val="17"/>
  </w:num>
  <w:num w:numId="18" w16cid:durableId="969671491">
    <w:abstractNumId w:val="23"/>
  </w:num>
  <w:num w:numId="19" w16cid:durableId="749892432">
    <w:abstractNumId w:val="14"/>
  </w:num>
  <w:num w:numId="20" w16cid:durableId="13769020">
    <w:abstractNumId w:val="22"/>
  </w:num>
  <w:num w:numId="21" w16cid:durableId="278608662">
    <w:abstractNumId w:val="10"/>
  </w:num>
  <w:num w:numId="22" w16cid:durableId="335153718">
    <w:abstractNumId w:val="18"/>
  </w:num>
  <w:num w:numId="23" w16cid:durableId="2121877190">
    <w:abstractNumId w:val="9"/>
  </w:num>
  <w:num w:numId="24" w16cid:durableId="267589980">
    <w:abstractNumId w:val="13"/>
  </w:num>
  <w:num w:numId="25" w16cid:durableId="201394537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activeWritingStyle w:appName="MSWord" w:lang="en-GB" w:vendorID="64" w:dllVersion="6" w:nlCheck="1" w:checkStyle="1"/>
  <w:activeWritingStyle w:appName="MSWord" w:lang="nl" w:vendorID="64" w:dllVersion="0" w:nlCheck="1" w:checkStyle="0"/>
  <w:activeWritingStyle w:appName="MSWord" w:lang="nl-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5529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CEE"/>
    <w:rsid w:val="000010FD"/>
    <w:rsid w:val="00004675"/>
    <w:rsid w:val="000123C4"/>
    <w:rsid w:val="00013862"/>
    <w:rsid w:val="000161B8"/>
    <w:rsid w:val="00020189"/>
    <w:rsid w:val="00020EE4"/>
    <w:rsid w:val="00023E9A"/>
    <w:rsid w:val="00027BB4"/>
    <w:rsid w:val="000311CE"/>
    <w:rsid w:val="00032DE5"/>
    <w:rsid w:val="00034A84"/>
    <w:rsid w:val="00035E67"/>
    <w:rsid w:val="0003620F"/>
    <w:rsid w:val="000474DF"/>
    <w:rsid w:val="00055CFB"/>
    <w:rsid w:val="00071F28"/>
    <w:rsid w:val="000847D2"/>
    <w:rsid w:val="00092799"/>
    <w:rsid w:val="00092C5F"/>
    <w:rsid w:val="00096680"/>
    <w:rsid w:val="0009752D"/>
    <w:rsid w:val="00097ABE"/>
    <w:rsid w:val="000A174A"/>
    <w:rsid w:val="000A303D"/>
    <w:rsid w:val="000A3433"/>
    <w:rsid w:val="000A65AC"/>
    <w:rsid w:val="000B7281"/>
    <w:rsid w:val="000B7FAB"/>
    <w:rsid w:val="000C0CC5"/>
    <w:rsid w:val="000C2606"/>
    <w:rsid w:val="000C3EA9"/>
    <w:rsid w:val="000D23A2"/>
    <w:rsid w:val="000D6F47"/>
    <w:rsid w:val="000E3704"/>
    <w:rsid w:val="000E7324"/>
    <w:rsid w:val="000F2BC5"/>
    <w:rsid w:val="000F7673"/>
    <w:rsid w:val="001005D5"/>
    <w:rsid w:val="001011E6"/>
    <w:rsid w:val="00102978"/>
    <w:rsid w:val="00104FAC"/>
    <w:rsid w:val="00107E1E"/>
    <w:rsid w:val="00111E94"/>
    <w:rsid w:val="00113A4F"/>
    <w:rsid w:val="00123704"/>
    <w:rsid w:val="00124B8F"/>
    <w:rsid w:val="001270C7"/>
    <w:rsid w:val="00127600"/>
    <w:rsid w:val="0014786A"/>
    <w:rsid w:val="001516A4"/>
    <w:rsid w:val="00151E5F"/>
    <w:rsid w:val="001569AB"/>
    <w:rsid w:val="001726F3"/>
    <w:rsid w:val="00183BBA"/>
    <w:rsid w:val="00184143"/>
    <w:rsid w:val="00185576"/>
    <w:rsid w:val="00185951"/>
    <w:rsid w:val="00191C1E"/>
    <w:rsid w:val="001A2BEA"/>
    <w:rsid w:val="001A396D"/>
    <w:rsid w:val="001A5550"/>
    <w:rsid w:val="001A6D93"/>
    <w:rsid w:val="001B2B46"/>
    <w:rsid w:val="001D3C6E"/>
    <w:rsid w:val="001D5D1F"/>
    <w:rsid w:val="001E34C6"/>
    <w:rsid w:val="001E5581"/>
    <w:rsid w:val="001E7C9C"/>
    <w:rsid w:val="001F3C70"/>
    <w:rsid w:val="001F6E2E"/>
    <w:rsid w:val="001F7F49"/>
    <w:rsid w:val="0021435A"/>
    <w:rsid w:val="00214F2B"/>
    <w:rsid w:val="00234C66"/>
    <w:rsid w:val="00237247"/>
    <w:rsid w:val="002428E3"/>
    <w:rsid w:val="00242DF7"/>
    <w:rsid w:val="00245F4F"/>
    <w:rsid w:val="00246B28"/>
    <w:rsid w:val="0025706E"/>
    <w:rsid w:val="00260BAF"/>
    <w:rsid w:val="00260FA5"/>
    <w:rsid w:val="0026504D"/>
    <w:rsid w:val="002650F7"/>
    <w:rsid w:val="0027320E"/>
    <w:rsid w:val="00273F3B"/>
    <w:rsid w:val="00275984"/>
    <w:rsid w:val="00280C25"/>
    <w:rsid w:val="00280F74"/>
    <w:rsid w:val="002836F0"/>
    <w:rsid w:val="00286998"/>
    <w:rsid w:val="0029038C"/>
    <w:rsid w:val="002919A2"/>
    <w:rsid w:val="00291AB7"/>
    <w:rsid w:val="002A6436"/>
    <w:rsid w:val="002B153C"/>
    <w:rsid w:val="002B6863"/>
    <w:rsid w:val="002D04FC"/>
    <w:rsid w:val="002D2046"/>
    <w:rsid w:val="002D2A35"/>
    <w:rsid w:val="002D317B"/>
    <w:rsid w:val="002D502D"/>
    <w:rsid w:val="002E0F69"/>
    <w:rsid w:val="002E2E29"/>
    <w:rsid w:val="002F1C09"/>
    <w:rsid w:val="00300247"/>
    <w:rsid w:val="00302FF0"/>
    <w:rsid w:val="003118A9"/>
    <w:rsid w:val="00312597"/>
    <w:rsid w:val="00320BBB"/>
    <w:rsid w:val="00325ECE"/>
    <w:rsid w:val="00330977"/>
    <w:rsid w:val="00331E46"/>
    <w:rsid w:val="00335D8E"/>
    <w:rsid w:val="00341FA0"/>
    <w:rsid w:val="00344CE0"/>
    <w:rsid w:val="00353932"/>
    <w:rsid w:val="00361428"/>
    <w:rsid w:val="0036252A"/>
    <w:rsid w:val="00364D9D"/>
    <w:rsid w:val="0037421D"/>
    <w:rsid w:val="0038268A"/>
    <w:rsid w:val="00383DA1"/>
    <w:rsid w:val="00383EF5"/>
    <w:rsid w:val="00395575"/>
    <w:rsid w:val="003A06C8"/>
    <w:rsid w:val="003A0D7C"/>
    <w:rsid w:val="003A1060"/>
    <w:rsid w:val="003A371E"/>
    <w:rsid w:val="003B1448"/>
    <w:rsid w:val="003B5E77"/>
    <w:rsid w:val="003B7EE7"/>
    <w:rsid w:val="003C69C1"/>
    <w:rsid w:val="003D2804"/>
    <w:rsid w:val="003D39EC"/>
    <w:rsid w:val="003E3D73"/>
    <w:rsid w:val="003E3DD5"/>
    <w:rsid w:val="003E5D26"/>
    <w:rsid w:val="003F07C6"/>
    <w:rsid w:val="003F44B7"/>
    <w:rsid w:val="003F48BD"/>
    <w:rsid w:val="003F5637"/>
    <w:rsid w:val="00402B6E"/>
    <w:rsid w:val="00403E0A"/>
    <w:rsid w:val="00406F0B"/>
    <w:rsid w:val="00413D48"/>
    <w:rsid w:val="0041434E"/>
    <w:rsid w:val="00424643"/>
    <w:rsid w:val="00430FFE"/>
    <w:rsid w:val="00441AC2"/>
    <w:rsid w:val="0044249B"/>
    <w:rsid w:val="00451A5B"/>
    <w:rsid w:val="00452BCD"/>
    <w:rsid w:val="00452CEA"/>
    <w:rsid w:val="00456EC7"/>
    <w:rsid w:val="00465B52"/>
    <w:rsid w:val="00470D84"/>
    <w:rsid w:val="00474B75"/>
    <w:rsid w:val="00483F0B"/>
    <w:rsid w:val="00485409"/>
    <w:rsid w:val="004873EC"/>
    <w:rsid w:val="00496319"/>
    <w:rsid w:val="004A2EED"/>
    <w:rsid w:val="004A58B5"/>
    <w:rsid w:val="004A6B14"/>
    <w:rsid w:val="004B5465"/>
    <w:rsid w:val="004D31FA"/>
    <w:rsid w:val="004D72CA"/>
    <w:rsid w:val="004E6514"/>
    <w:rsid w:val="004F078A"/>
    <w:rsid w:val="004F44C2"/>
    <w:rsid w:val="00503636"/>
    <w:rsid w:val="00504106"/>
    <w:rsid w:val="005071EA"/>
    <w:rsid w:val="00516022"/>
    <w:rsid w:val="00521CEE"/>
    <w:rsid w:val="005429DC"/>
    <w:rsid w:val="00543D5D"/>
    <w:rsid w:val="0055170A"/>
    <w:rsid w:val="0055324C"/>
    <w:rsid w:val="005549CD"/>
    <w:rsid w:val="00573041"/>
    <w:rsid w:val="00574575"/>
    <w:rsid w:val="00575B80"/>
    <w:rsid w:val="00580E0C"/>
    <w:rsid w:val="005846BA"/>
    <w:rsid w:val="00584D7D"/>
    <w:rsid w:val="00593709"/>
    <w:rsid w:val="005948A2"/>
    <w:rsid w:val="00596166"/>
    <w:rsid w:val="005A247B"/>
    <w:rsid w:val="005A2CDF"/>
    <w:rsid w:val="005C3FE0"/>
    <w:rsid w:val="005C740C"/>
    <w:rsid w:val="005D255C"/>
    <w:rsid w:val="005D52DD"/>
    <w:rsid w:val="005E12E7"/>
    <w:rsid w:val="005E59CE"/>
    <w:rsid w:val="005F0997"/>
    <w:rsid w:val="005F59B3"/>
    <w:rsid w:val="0060028B"/>
    <w:rsid w:val="00600CF0"/>
    <w:rsid w:val="006048F4"/>
    <w:rsid w:val="0060660A"/>
    <w:rsid w:val="00612484"/>
    <w:rsid w:val="00617A44"/>
    <w:rsid w:val="006213B7"/>
    <w:rsid w:val="00623554"/>
    <w:rsid w:val="00625CD0"/>
    <w:rsid w:val="00626474"/>
    <w:rsid w:val="00630C55"/>
    <w:rsid w:val="00640B48"/>
    <w:rsid w:val="006417BA"/>
    <w:rsid w:val="006462AD"/>
    <w:rsid w:val="006502EB"/>
    <w:rsid w:val="00651536"/>
    <w:rsid w:val="00653606"/>
    <w:rsid w:val="00661591"/>
    <w:rsid w:val="0066632F"/>
    <w:rsid w:val="00674D82"/>
    <w:rsid w:val="00677216"/>
    <w:rsid w:val="00693C89"/>
    <w:rsid w:val="00697927"/>
    <w:rsid w:val="006A0BEC"/>
    <w:rsid w:val="006B775E"/>
    <w:rsid w:val="006C2535"/>
    <w:rsid w:val="006C441E"/>
    <w:rsid w:val="006C503E"/>
    <w:rsid w:val="006D27B7"/>
    <w:rsid w:val="006D4301"/>
    <w:rsid w:val="006D6655"/>
    <w:rsid w:val="006E30FD"/>
    <w:rsid w:val="006E342F"/>
    <w:rsid w:val="006E3546"/>
    <w:rsid w:val="006E773D"/>
    <w:rsid w:val="006E7D82"/>
    <w:rsid w:val="006F0F93"/>
    <w:rsid w:val="006F15E0"/>
    <w:rsid w:val="006F31F2"/>
    <w:rsid w:val="00714713"/>
    <w:rsid w:val="00714DC5"/>
    <w:rsid w:val="00715237"/>
    <w:rsid w:val="007161A5"/>
    <w:rsid w:val="00721914"/>
    <w:rsid w:val="007254A5"/>
    <w:rsid w:val="00725748"/>
    <w:rsid w:val="007351B1"/>
    <w:rsid w:val="0073720D"/>
    <w:rsid w:val="00740712"/>
    <w:rsid w:val="00740DD4"/>
    <w:rsid w:val="00742AB9"/>
    <w:rsid w:val="00743B82"/>
    <w:rsid w:val="00754FBF"/>
    <w:rsid w:val="00757EB4"/>
    <w:rsid w:val="00783559"/>
    <w:rsid w:val="00792098"/>
    <w:rsid w:val="00792123"/>
    <w:rsid w:val="00797AA5"/>
    <w:rsid w:val="007A03B7"/>
    <w:rsid w:val="007A1755"/>
    <w:rsid w:val="007A4105"/>
    <w:rsid w:val="007B3801"/>
    <w:rsid w:val="007B4503"/>
    <w:rsid w:val="007C2BAB"/>
    <w:rsid w:val="007C406E"/>
    <w:rsid w:val="007C5183"/>
    <w:rsid w:val="007D0E1C"/>
    <w:rsid w:val="007D156D"/>
    <w:rsid w:val="007E7104"/>
    <w:rsid w:val="007F0DE5"/>
    <w:rsid w:val="007F40B0"/>
    <w:rsid w:val="007F40C8"/>
    <w:rsid w:val="00800CCA"/>
    <w:rsid w:val="008030E5"/>
    <w:rsid w:val="00806120"/>
    <w:rsid w:val="00812028"/>
    <w:rsid w:val="00813082"/>
    <w:rsid w:val="00814D03"/>
    <w:rsid w:val="00816F22"/>
    <w:rsid w:val="00820B86"/>
    <w:rsid w:val="0083178B"/>
    <w:rsid w:val="00833695"/>
    <w:rsid w:val="008336B7"/>
    <w:rsid w:val="00842CD8"/>
    <w:rsid w:val="008522FC"/>
    <w:rsid w:val="00853BCD"/>
    <w:rsid w:val="008547BA"/>
    <w:rsid w:val="008553C7"/>
    <w:rsid w:val="00857FEB"/>
    <w:rsid w:val="008616B4"/>
    <w:rsid w:val="00867215"/>
    <w:rsid w:val="00872271"/>
    <w:rsid w:val="0089671F"/>
    <w:rsid w:val="008A1EFE"/>
    <w:rsid w:val="008A398D"/>
    <w:rsid w:val="008B28A0"/>
    <w:rsid w:val="008B3929"/>
    <w:rsid w:val="008B4CB3"/>
    <w:rsid w:val="008D7CB0"/>
    <w:rsid w:val="008E49AD"/>
    <w:rsid w:val="008F3246"/>
    <w:rsid w:val="008F508C"/>
    <w:rsid w:val="00907870"/>
    <w:rsid w:val="009105D8"/>
    <w:rsid w:val="00910642"/>
    <w:rsid w:val="0091108B"/>
    <w:rsid w:val="00915C08"/>
    <w:rsid w:val="009224D0"/>
    <w:rsid w:val="009311C8"/>
    <w:rsid w:val="00933376"/>
    <w:rsid w:val="00933A2F"/>
    <w:rsid w:val="0093467C"/>
    <w:rsid w:val="0093650F"/>
    <w:rsid w:val="00941A92"/>
    <w:rsid w:val="00946A59"/>
    <w:rsid w:val="00950249"/>
    <w:rsid w:val="009503CC"/>
    <w:rsid w:val="00953AB0"/>
    <w:rsid w:val="009718F9"/>
    <w:rsid w:val="00972741"/>
    <w:rsid w:val="00975112"/>
    <w:rsid w:val="00984DCC"/>
    <w:rsid w:val="00990118"/>
    <w:rsid w:val="00994FDA"/>
    <w:rsid w:val="0099790E"/>
    <w:rsid w:val="009A095B"/>
    <w:rsid w:val="009A23D2"/>
    <w:rsid w:val="009A2CD9"/>
    <w:rsid w:val="009A3B71"/>
    <w:rsid w:val="009A61BC"/>
    <w:rsid w:val="009B3E25"/>
    <w:rsid w:val="009C0AA8"/>
    <w:rsid w:val="009C3F20"/>
    <w:rsid w:val="009D10FB"/>
    <w:rsid w:val="009D7D4D"/>
    <w:rsid w:val="009E0C70"/>
    <w:rsid w:val="00A02B11"/>
    <w:rsid w:val="00A02D42"/>
    <w:rsid w:val="00A10877"/>
    <w:rsid w:val="00A15DB4"/>
    <w:rsid w:val="00A21315"/>
    <w:rsid w:val="00A21E76"/>
    <w:rsid w:val="00A25767"/>
    <w:rsid w:val="00A30E68"/>
    <w:rsid w:val="00A34AA0"/>
    <w:rsid w:val="00A56946"/>
    <w:rsid w:val="00A615AD"/>
    <w:rsid w:val="00A62D8A"/>
    <w:rsid w:val="00A6550A"/>
    <w:rsid w:val="00A657E3"/>
    <w:rsid w:val="00A66FD3"/>
    <w:rsid w:val="00A67EAA"/>
    <w:rsid w:val="00A831FD"/>
    <w:rsid w:val="00A90013"/>
    <w:rsid w:val="00A95427"/>
    <w:rsid w:val="00A968EF"/>
    <w:rsid w:val="00AA3257"/>
    <w:rsid w:val="00AB5933"/>
    <w:rsid w:val="00AB5D7A"/>
    <w:rsid w:val="00AC1EF0"/>
    <w:rsid w:val="00AD6829"/>
    <w:rsid w:val="00AE013D"/>
    <w:rsid w:val="00AE1094"/>
    <w:rsid w:val="00AE11B7"/>
    <w:rsid w:val="00AF1596"/>
    <w:rsid w:val="00AF4450"/>
    <w:rsid w:val="00AF7237"/>
    <w:rsid w:val="00B00D75"/>
    <w:rsid w:val="00B0327C"/>
    <w:rsid w:val="00B032BE"/>
    <w:rsid w:val="00B04D3B"/>
    <w:rsid w:val="00B070CB"/>
    <w:rsid w:val="00B108F8"/>
    <w:rsid w:val="00B257D1"/>
    <w:rsid w:val="00B26CCF"/>
    <w:rsid w:val="00B313CD"/>
    <w:rsid w:val="00B42DFA"/>
    <w:rsid w:val="00B531DD"/>
    <w:rsid w:val="00B6256D"/>
    <w:rsid w:val="00B67E72"/>
    <w:rsid w:val="00B71DC2"/>
    <w:rsid w:val="00B759B8"/>
    <w:rsid w:val="00B7796E"/>
    <w:rsid w:val="00B81915"/>
    <w:rsid w:val="00B93893"/>
    <w:rsid w:val="00B97345"/>
    <w:rsid w:val="00BA11CB"/>
    <w:rsid w:val="00BC3B53"/>
    <w:rsid w:val="00BC3B96"/>
    <w:rsid w:val="00BC3BA1"/>
    <w:rsid w:val="00BC4AE3"/>
    <w:rsid w:val="00BD2C4F"/>
    <w:rsid w:val="00BD4A9B"/>
    <w:rsid w:val="00BE3F88"/>
    <w:rsid w:val="00BE4756"/>
    <w:rsid w:val="00C11C0B"/>
    <w:rsid w:val="00C206F1"/>
    <w:rsid w:val="00C2174B"/>
    <w:rsid w:val="00C2178E"/>
    <w:rsid w:val="00C2185A"/>
    <w:rsid w:val="00C3598D"/>
    <w:rsid w:val="00C3637D"/>
    <w:rsid w:val="00C40C60"/>
    <w:rsid w:val="00C413E1"/>
    <w:rsid w:val="00C42F51"/>
    <w:rsid w:val="00C46E60"/>
    <w:rsid w:val="00C5207A"/>
    <w:rsid w:val="00C5258E"/>
    <w:rsid w:val="00C6251D"/>
    <w:rsid w:val="00C62CF1"/>
    <w:rsid w:val="00C63D34"/>
    <w:rsid w:val="00C80006"/>
    <w:rsid w:val="00C87CF3"/>
    <w:rsid w:val="00C92CC4"/>
    <w:rsid w:val="00C964E6"/>
    <w:rsid w:val="00C97C80"/>
    <w:rsid w:val="00CA47D3"/>
    <w:rsid w:val="00CA57C3"/>
    <w:rsid w:val="00CB09B1"/>
    <w:rsid w:val="00CB45C9"/>
    <w:rsid w:val="00CB7F32"/>
    <w:rsid w:val="00CC3660"/>
    <w:rsid w:val="00CC4BA9"/>
    <w:rsid w:val="00CC5A66"/>
    <w:rsid w:val="00CD362D"/>
    <w:rsid w:val="00CE2F2C"/>
    <w:rsid w:val="00CE7544"/>
    <w:rsid w:val="00CF053F"/>
    <w:rsid w:val="00CF09F6"/>
    <w:rsid w:val="00CF3BA9"/>
    <w:rsid w:val="00D078E1"/>
    <w:rsid w:val="00D100E9"/>
    <w:rsid w:val="00D179CD"/>
    <w:rsid w:val="00D21E4B"/>
    <w:rsid w:val="00D23522"/>
    <w:rsid w:val="00D26E16"/>
    <w:rsid w:val="00D46266"/>
    <w:rsid w:val="00D516BE"/>
    <w:rsid w:val="00D5423B"/>
    <w:rsid w:val="00D54A44"/>
    <w:rsid w:val="00D54F4E"/>
    <w:rsid w:val="00D60BA4"/>
    <w:rsid w:val="00D62419"/>
    <w:rsid w:val="00D677AC"/>
    <w:rsid w:val="00D729B8"/>
    <w:rsid w:val="00D77870"/>
    <w:rsid w:val="00D80CCE"/>
    <w:rsid w:val="00D873D0"/>
    <w:rsid w:val="00D95C88"/>
    <w:rsid w:val="00D965E1"/>
    <w:rsid w:val="00D97B2E"/>
    <w:rsid w:val="00DA19CE"/>
    <w:rsid w:val="00DA4350"/>
    <w:rsid w:val="00DB1C95"/>
    <w:rsid w:val="00DB36FE"/>
    <w:rsid w:val="00DB6C76"/>
    <w:rsid w:val="00DC0357"/>
    <w:rsid w:val="00DD1E7A"/>
    <w:rsid w:val="00DD56AD"/>
    <w:rsid w:val="00DD597A"/>
    <w:rsid w:val="00DE578A"/>
    <w:rsid w:val="00DE6DFF"/>
    <w:rsid w:val="00DF16B3"/>
    <w:rsid w:val="00DF2583"/>
    <w:rsid w:val="00DF54D9"/>
    <w:rsid w:val="00DF7616"/>
    <w:rsid w:val="00DF7E94"/>
    <w:rsid w:val="00E00146"/>
    <w:rsid w:val="00E10DC6"/>
    <w:rsid w:val="00E11F8E"/>
    <w:rsid w:val="00E12A2B"/>
    <w:rsid w:val="00E1490E"/>
    <w:rsid w:val="00E25891"/>
    <w:rsid w:val="00E3731D"/>
    <w:rsid w:val="00E43E02"/>
    <w:rsid w:val="00E51F55"/>
    <w:rsid w:val="00E634E3"/>
    <w:rsid w:val="00E75C7B"/>
    <w:rsid w:val="00E77F89"/>
    <w:rsid w:val="00EA3D3C"/>
    <w:rsid w:val="00EA7CD5"/>
    <w:rsid w:val="00EB695F"/>
    <w:rsid w:val="00EB6962"/>
    <w:rsid w:val="00EC0DFF"/>
    <w:rsid w:val="00EC237D"/>
    <w:rsid w:val="00ED042D"/>
    <w:rsid w:val="00ED072A"/>
    <w:rsid w:val="00ED09A0"/>
    <w:rsid w:val="00ED36AA"/>
    <w:rsid w:val="00ED46A4"/>
    <w:rsid w:val="00EE1607"/>
    <w:rsid w:val="00EE4A1F"/>
    <w:rsid w:val="00EE4FC9"/>
    <w:rsid w:val="00EE5078"/>
    <w:rsid w:val="00EE5C77"/>
    <w:rsid w:val="00EF1B5A"/>
    <w:rsid w:val="00EF2900"/>
    <w:rsid w:val="00EF2CCA"/>
    <w:rsid w:val="00EF472E"/>
    <w:rsid w:val="00EF5A89"/>
    <w:rsid w:val="00EF5F2C"/>
    <w:rsid w:val="00EF6BA9"/>
    <w:rsid w:val="00EF74E4"/>
    <w:rsid w:val="00F03963"/>
    <w:rsid w:val="00F04851"/>
    <w:rsid w:val="00F1256D"/>
    <w:rsid w:val="00F12F85"/>
    <w:rsid w:val="00F13A4E"/>
    <w:rsid w:val="00F143EB"/>
    <w:rsid w:val="00F172BB"/>
    <w:rsid w:val="00F21BEF"/>
    <w:rsid w:val="00F26DA4"/>
    <w:rsid w:val="00F26E13"/>
    <w:rsid w:val="00F300BB"/>
    <w:rsid w:val="00F33662"/>
    <w:rsid w:val="00F34CF0"/>
    <w:rsid w:val="00F47248"/>
    <w:rsid w:val="00F47E8D"/>
    <w:rsid w:val="00F50F86"/>
    <w:rsid w:val="00F51897"/>
    <w:rsid w:val="00F522BC"/>
    <w:rsid w:val="00F53F91"/>
    <w:rsid w:val="00F6125F"/>
    <w:rsid w:val="00F61A72"/>
    <w:rsid w:val="00F64E83"/>
    <w:rsid w:val="00F656E6"/>
    <w:rsid w:val="00F66F13"/>
    <w:rsid w:val="00F710D1"/>
    <w:rsid w:val="00F71812"/>
    <w:rsid w:val="00F73282"/>
    <w:rsid w:val="00F74073"/>
    <w:rsid w:val="00F74A22"/>
    <w:rsid w:val="00F861DE"/>
    <w:rsid w:val="00F8713B"/>
    <w:rsid w:val="00F9194F"/>
    <w:rsid w:val="00F93F9E"/>
    <w:rsid w:val="00F96C89"/>
    <w:rsid w:val="00FA5BD1"/>
    <w:rsid w:val="00FB06ED"/>
    <w:rsid w:val="00FB2437"/>
    <w:rsid w:val="00FC32B0"/>
    <w:rsid w:val="00FC36AB"/>
    <w:rsid w:val="00FC79BC"/>
    <w:rsid w:val="00FD0526"/>
    <w:rsid w:val="00FD5B9F"/>
    <w:rsid w:val="00FE1F0C"/>
    <w:rsid w:val="00FE224B"/>
    <w:rsid w:val="00FE4F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fill="f" fillcolor="white" stroke="f">
      <v:fill color="white" on="f"/>
      <v:stroke on="f"/>
    </o:shapedefaults>
    <o:shapelayout v:ext="edit">
      <o:idmap v:ext="edit" data="1"/>
    </o:shapelayout>
  </w:shapeDefaults>
  <w:decimalSymbol w:val=","/>
  <w:listSeparator w:val=";"/>
  <w14:docId w14:val="537D6D65"/>
  <w15:docId w15:val="{708A9FD4-2971-406C-9717-360BBF71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47D2"/>
    <w:pPr>
      <w:spacing w:line="240" w:lineRule="atLeast"/>
    </w:pPr>
    <w:rPr>
      <w:rFonts w:ascii="Verdana" w:hAnsi="Verdana"/>
      <w:sz w:val="18"/>
      <w:szCs w:val="24"/>
    </w:rPr>
  </w:style>
  <w:style w:type="paragraph" w:styleId="Kop1">
    <w:name w:val="heading 1"/>
    <w:basedOn w:val="Standaard"/>
    <w:next w:val="Standaard"/>
    <w:qFormat/>
    <w:rsid w:val="00023E9A"/>
    <w:pPr>
      <w:keepNext/>
      <w:spacing w:before="240" w:after="60"/>
      <w:outlineLvl w:val="0"/>
    </w:pPr>
    <w:rPr>
      <w:rFonts w:cs="Arial"/>
      <w:b/>
      <w:bCs/>
      <w:kern w:val="32"/>
      <w:sz w:val="32"/>
      <w:szCs w:val="32"/>
    </w:rPr>
  </w:style>
  <w:style w:type="paragraph" w:styleId="Kop2">
    <w:name w:val="heading 2"/>
    <w:basedOn w:val="Standaard"/>
    <w:next w:val="Standaard"/>
    <w:qFormat/>
    <w:rsid w:val="00023E9A"/>
    <w:pPr>
      <w:keepNext/>
      <w:spacing w:before="240" w:after="60"/>
      <w:outlineLvl w:val="1"/>
    </w:pPr>
    <w:rPr>
      <w:rFonts w:cs="Arial"/>
      <w:b/>
      <w:bCs/>
      <w:i/>
      <w:iCs/>
      <w:sz w:val="28"/>
      <w:szCs w:val="28"/>
    </w:rPr>
  </w:style>
  <w:style w:type="paragraph" w:styleId="Kop3">
    <w:name w:val="heading 3"/>
    <w:basedOn w:val="Standaard"/>
    <w:next w:val="Standaard"/>
    <w:qFormat/>
    <w:rsid w:val="00023E9A"/>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rsid w:val="00023E9A"/>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kopje">
    <w:name w:val="Mkopje"/>
    <w:basedOn w:val="Huisstijl-Gegeven"/>
    <w:link w:val="MkopjeChar"/>
    <w:rsid w:val="00A968EF"/>
    <w:rPr>
      <w:b/>
    </w:rPr>
  </w:style>
  <w:style w:type="paragraph" w:customStyle="1" w:styleId="Huisstijl-Adres">
    <w:name w:val="Huisstijl-Adres"/>
    <w:basedOn w:val="Huisstijl-Colofon"/>
    <w:rsid w:val="00A66FD3"/>
    <w:pPr>
      <w:adjustRightInd w:val="0"/>
    </w:pPr>
    <w:rPr>
      <w:rFonts w:cs="Verdana"/>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6213B7"/>
    <w:rPr>
      <w:rFonts w:ascii="Verdana" w:hAnsi="Verdana"/>
      <w:noProof/>
      <w:sz w:val="13"/>
      <w:szCs w:val="24"/>
      <w:lang w:val="nl-NL" w:eastAsia="nl-NL" w:bidi="ar-SA"/>
    </w:rPr>
  </w:style>
  <w:style w:type="paragraph" w:customStyle="1" w:styleId="Huisstijl-Gegeven">
    <w:name w:val="Huisstijl-Gegeven"/>
    <w:basedOn w:val="Huisstijl-Colofon"/>
    <w:link w:val="Huisstijl-GegevenCharChar"/>
    <w:rsid w:val="006213B7"/>
  </w:style>
  <w:style w:type="character" w:customStyle="1" w:styleId="MkopjeChar">
    <w:name w:val="Mkopje Char"/>
    <w:link w:val="Mkopje"/>
    <w:rsid w:val="00A968EF"/>
    <w:rPr>
      <w:rFonts w:ascii="Verdana" w:hAnsi="Verdana"/>
      <w:b/>
      <w:noProof/>
      <w:sz w:val="13"/>
      <w:szCs w:val="24"/>
      <w:lang w:val="nl-NL" w:eastAsia="nl-NL" w:bidi="ar-SA"/>
    </w:rPr>
  </w:style>
  <w:style w:type="paragraph" w:customStyle="1" w:styleId="Huisstijl-Rubricering">
    <w:name w:val="Huisstijl-Rubricering"/>
    <w:basedOn w:val="Huisstijl-Colofon"/>
    <w:rsid w:val="006213B7"/>
    <w:pPr>
      <w:adjustRightInd w:val="0"/>
    </w:pPr>
    <w:rPr>
      <w:rFonts w:cs="Verdana-Bold"/>
      <w:b/>
      <w:bCs/>
      <w:smallCaps/>
      <w:szCs w:val="13"/>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Huisstijl-Colofon"/>
    <w:rsid w:val="006213B7"/>
  </w:style>
  <w:style w:type="paragraph" w:customStyle="1" w:styleId="Huisstijl-Kopje">
    <w:name w:val="Huisstijl-Kopje"/>
    <w:basedOn w:val="Huisstijl-Colofon"/>
    <w:link w:val="Huisstijl-KopjeChar"/>
    <w:rsid w:val="000B7FAB"/>
    <w:pPr>
      <w:spacing w:after="0"/>
    </w:pPr>
    <w:rPr>
      <w:b/>
    </w:rPr>
  </w:style>
  <w:style w:type="paragraph" w:customStyle="1" w:styleId="Huisstijl-Voorwaarden">
    <w:name w:val="Huisstijl-Voorwaarden"/>
    <w:basedOn w:val="Huisstijl-Colofon"/>
    <w:rsid w:val="006213B7"/>
    <w:rPr>
      <w:i/>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Huisstijl-Colofon"/>
    <w:rsid w:val="006213B7"/>
  </w:style>
  <w:style w:type="character" w:styleId="Paginanummer">
    <w:name w:val="page number"/>
    <w:rsid w:val="00A66FD3"/>
    <w:rPr>
      <w:rFonts w:ascii="Verdana" w:hAnsi="Verdana"/>
      <w:sz w:val="13"/>
    </w:rPr>
  </w:style>
  <w:style w:type="paragraph" w:styleId="Lijstopsomteken2">
    <w:name w:val="List Bullet 2"/>
    <w:basedOn w:val="Standaard"/>
    <w:rsid w:val="004F44C2"/>
    <w:pPr>
      <w:numPr>
        <w:numId w:val="14"/>
      </w:numPr>
      <w:tabs>
        <w:tab w:val="clear" w:pos="227"/>
        <w:tab w:val="left" w:pos="454"/>
      </w:tabs>
      <w:ind w:left="454" w:hanging="227"/>
    </w:pPr>
    <w:rPr>
      <w:noProof/>
    </w:rPr>
  </w:style>
  <w:style w:type="paragraph" w:customStyle="1" w:styleId="Mtekst">
    <w:name w:val="Mtekst"/>
    <w:basedOn w:val="Huisstijl-Gegeven"/>
    <w:rsid w:val="00A968EF"/>
  </w:style>
  <w:style w:type="character" w:customStyle="1" w:styleId="Huisstijl-KopjeChar">
    <w:name w:val="Huisstijl-Kopje Char"/>
    <w:link w:val="Huisstijl-Kopje"/>
    <w:rsid w:val="006213B7"/>
    <w:rPr>
      <w:rFonts w:ascii="Verdana" w:hAnsi="Verdana"/>
      <w:b/>
      <w:noProof/>
      <w:sz w:val="13"/>
      <w:szCs w:val="24"/>
      <w:lang w:val="nl-NL" w:eastAsia="nl-NL" w:bidi="ar-SA"/>
    </w:rPr>
  </w:style>
  <w:style w:type="paragraph" w:customStyle="1" w:styleId="Huisstijl-Colofon">
    <w:name w:val="Huisstijl-Colofon"/>
    <w:basedOn w:val="Standaard"/>
    <w:rsid w:val="006213B7"/>
    <w:pPr>
      <w:spacing w:after="92" w:line="180" w:lineRule="atLeast"/>
      <w:contextualSpacing/>
    </w:pPr>
    <w:rPr>
      <w:noProof/>
      <w:sz w:val="13"/>
    </w:rPr>
  </w:style>
  <w:style w:type="paragraph" w:customStyle="1" w:styleId="AR">
    <w:name w:val="AR"/>
    <w:basedOn w:val="Standaard"/>
    <w:rsid w:val="00C62CF1"/>
    <w:pPr>
      <w:spacing w:line="180" w:lineRule="atLeast"/>
    </w:pPr>
    <w:rPr>
      <w:sz w:val="13"/>
      <w:szCs w:val="20"/>
    </w:rPr>
  </w:style>
  <w:style w:type="paragraph" w:customStyle="1" w:styleId="ARplus">
    <w:name w:val="AR_plus"/>
    <w:basedOn w:val="AR"/>
    <w:next w:val="AR"/>
    <w:rsid w:val="00C62CF1"/>
    <w:pPr>
      <w:spacing w:before="90"/>
    </w:pPr>
  </w:style>
  <w:style w:type="paragraph" w:customStyle="1" w:styleId="ARVplus">
    <w:name w:val="AR_V_plus"/>
    <w:basedOn w:val="AR"/>
    <w:next w:val="AR"/>
    <w:rsid w:val="00C62CF1"/>
    <w:pPr>
      <w:spacing w:before="90"/>
    </w:pPr>
    <w:rPr>
      <w:b/>
      <w:szCs w:val="13"/>
    </w:rPr>
  </w:style>
  <w:style w:type="paragraph" w:customStyle="1" w:styleId="CharChar1CharCharChar">
    <w:name w:val="Char Char1 Char Char Char"/>
    <w:basedOn w:val="Standaard"/>
    <w:rsid w:val="00EF472E"/>
    <w:pPr>
      <w:spacing w:after="160" w:line="240" w:lineRule="exact"/>
    </w:pPr>
    <w:rPr>
      <w:rFonts w:ascii="Tahoma" w:hAnsi="Tahoma"/>
      <w:sz w:val="20"/>
      <w:szCs w:val="20"/>
      <w:lang w:val="en-US" w:eastAsia="en-US"/>
    </w:rPr>
  </w:style>
  <w:style w:type="paragraph" w:styleId="Lijstalinea">
    <w:name w:val="List Paragraph"/>
    <w:basedOn w:val="Standaard"/>
    <w:uiPriority w:val="34"/>
    <w:qFormat/>
    <w:rsid w:val="00972741"/>
    <w:pPr>
      <w:spacing w:line="260" w:lineRule="atLeast"/>
      <w:ind w:left="720"/>
      <w:contextualSpacing/>
    </w:pPr>
    <w:rPr>
      <w:rFonts w:ascii="Agrofont" w:hAnsi="Agrofont" w:cs="Agrofont"/>
      <w:kern w:val="14"/>
      <w:sz w:val="20"/>
      <w:szCs w:val="20"/>
      <w:lang w:eastAsia="en-US"/>
    </w:rPr>
  </w:style>
  <w:style w:type="paragraph" w:styleId="Ballontekst">
    <w:name w:val="Balloon Text"/>
    <w:basedOn w:val="Standaard"/>
    <w:link w:val="BallontekstChar"/>
    <w:uiPriority w:val="99"/>
    <w:semiHidden/>
    <w:unhideWhenUsed/>
    <w:rsid w:val="00F522BC"/>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F522BC"/>
    <w:rPr>
      <w:rFonts w:ascii="Segoe UI" w:hAnsi="Segoe UI" w:cs="Segoe UI"/>
      <w:sz w:val="18"/>
      <w:szCs w:val="18"/>
    </w:rPr>
  </w:style>
  <w:style w:type="character" w:styleId="Verwijzingopmerking">
    <w:name w:val="annotation reference"/>
    <w:basedOn w:val="Standaardalinea-lettertype"/>
    <w:semiHidden/>
    <w:unhideWhenUsed/>
    <w:rsid w:val="00F522BC"/>
    <w:rPr>
      <w:sz w:val="16"/>
      <w:szCs w:val="16"/>
    </w:rPr>
  </w:style>
  <w:style w:type="paragraph" w:styleId="Tekstopmerking">
    <w:name w:val="annotation text"/>
    <w:basedOn w:val="Standaard"/>
    <w:link w:val="TekstopmerkingChar"/>
    <w:uiPriority w:val="99"/>
    <w:unhideWhenUsed/>
    <w:rsid w:val="00F522BC"/>
    <w:pPr>
      <w:spacing w:line="240" w:lineRule="auto"/>
    </w:pPr>
    <w:rPr>
      <w:sz w:val="20"/>
      <w:szCs w:val="20"/>
    </w:rPr>
  </w:style>
  <w:style w:type="character" w:customStyle="1" w:styleId="TekstopmerkingChar">
    <w:name w:val="Tekst opmerking Char"/>
    <w:basedOn w:val="Standaardalinea-lettertype"/>
    <w:link w:val="Tekstopmerking"/>
    <w:uiPriority w:val="99"/>
    <w:rsid w:val="00F522BC"/>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F522BC"/>
    <w:rPr>
      <w:b/>
      <w:bCs/>
    </w:rPr>
  </w:style>
  <w:style w:type="character" w:customStyle="1" w:styleId="OnderwerpvanopmerkingChar">
    <w:name w:val="Onderwerp van opmerking Char"/>
    <w:basedOn w:val="TekstopmerkingChar"/>
    <w:link w:val="Onderwerpvanopmerking"/>
    <w:uiPriority w:val="99"/>
    <w:semiHidden/>
    <w:rsid w:val="00F522BC"/>
    <w:rPr>
      <w:rFonts w:ascii="Verdana" w:hAnsi="Verdana"/>
      <w:b/>
      <w:bCs/>
    </w:rPr>
  </w:style>
  <w:style w:type="paragraph" w:styleId="Revisie">
    <w:name w:val="Revision"/>
    <w:hidden/>
    <w:uiPriority w:val="99"/>
    <w:semiHidden/>
    <w:rsid w:val="00A25767"/>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36102">
      <w:bodyDiv w:val="1"/>
      <w:marLeft w:val="0"/>
      <w:marRight w:val="0"/>
      <w:marTop w:val="0"/>
      <w:marBottom w:val="0"/>
      <w:divBdr>
        <w:top w:val="none" w:sz="0" w:space="0" w:color="auto"/>
        <w:left w:val="none" w:sz="0" w:space="0" w:color="auto"/>
        <w:bottom w:val="none" w:sz="0" w:space="0" w:color="auto"/>
        <w:right w:val="none" w:sz="0" w:space="0" w:color="auto"/>
      </w:divBdr>
    </w:div>
    <w:div w:id="1191214856">
      <w:bodyDiv w:val="1"/>
      <w:marLeft w:val="0"/>
      <w:marRight w:val="0"/>
      <w:marTop w:val="0"/>
      <w:marBottom w:val="0"/>
      <w:divBdr>
        <w:top w:val="none" w:sz="0" w:space="0" w:color="auto"/>
        <w:left w:val="none" w:sz="0" w:space="0" w:color="auto"/>
        <w:bottom w:val="none" w:sz="0" w:space="0" w:color="auto"/>
        <w:right w:val="none" w:sz="0" w:space="0" w:color="auto"/>
      </w:divBdr>
    </w:div>
    <w:div w:id="1578250782">
      <w:bodyDiv w:val="1"/>
      <w:marLeft w:val="0"/>
      <w:marRight w:val="0"/>
      <w:marTop w:val="0"/>
      <w:marBottom w:val="0"/>
      <w:divBdr>
        <w:top w:val="none" w:sz="0" w:space="0" w:color="auto"/>
        <w:left w:val="none" w:sz="0" w:space="0" w:color="auto"/>
        <w:bottom w:val="none" w:sz="0" w:space="0" w:color="auto"/>
        <w:right w:val="none" w:sz="0" w:space="0" w:color="auto"/>
      </w:divBdr>
    </w:div>
    <w:div w:id="16579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H:\Huisstijl\templates\RVO%20Brief-Minute.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4CEC5-4F28-424D-9DFC-C5C41F253442}">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RVO Brief-Minute</Template>
  <TotalTime>3</TotalTime>
  <Pages>4</Pages>
  <Words>918</Words>
  <Characters>6078</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vt:lpstr>
    </vt:vector>
  </TitlesOfParts>
  <Company>Ministerie van EZ</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nist0001</dc:creator>
  <cp:lastModifiedBy>Estoppeij, O.A.F (Olaf)</cp:lastModifiedBy>
  <cp:revision>4</cp:revision>
  <cp:lastPrinted>2008-07-25T15:17:00Z</cp:lastPrinted>
  <dcterms:created xsi:type="dcterms:W3CDTF">2024-05-14T09:26:00Z</dcterms:created>
  <dcterms:modified xsi:type="dcterms:W3CDTF">2024-05-14T10:32:00Z</dcterms:modified>
  <cp:category>Rijksbrief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_address_V1">
    <vt:lpwstr>Prinses Beatrixlaan 2</vt:lpwstr>
  </property>
  <property fmtid="{D5CDD505-2E9C-101B-9397-08002B2CF9AE}" pid="3" name="Company_address_V2">
    <vt:lpwstr>2595 AL  Den Haag</vt:lpwstr>
  </property>
  <property fmtid="{D5CDD505-2E9C-101B-9397-08002B2CF9AE}" pid="4" name="Company_address_V3">
    <vt:lpwstr/>
  </property>
  <property fmtid="{D5CDD505-2E9C-101B-9397-08002B2CF9AE}" pid="5" name="Company_address_P3">
    <vt:lpwstr/>
  </property>
  <property fmtid="{D5CDD505-2E9C-101B-9397-08002B2CF9AE}" pid="6" name="Company_address_P2">
    <vt:lpwstr>2509 AC  Den Haag</vt:lpwstr>
  </property>
  <property fmtid="{D5CDD505-2E9C-101B-9397-08002B2CF9AE}" pid="7" name="Company_address_P1">
    <vt:lpwstr>Postbus 93144</vt:lpwstr>
  </property>
  <property fmtid="{D5CDD505-2E9C-101B-9397-08002B2CF9AE}" pid="8" name="Company_Website">
    <vt:lpwstr>www.rvo.nl</vt:lpwstr>
  </property>
  <property fmtid="{D5CDD505-2E9C-101B-9397-08002B2CF9AE}" pid="9" name="cdpSendersname">
    <vt:lpwstr>Bram van Nistelrooij</vt:lpwstr>
  </property>
  <property fmtid="{D5CDD505-2E9C-101B-9397-08002B2CF9AE}" pid="10" name="lblSendersname">
    <vt:lpwstr>Contactpersoon</vt:lpwstr>
  </property>
  <property fmtid="{D5CDD505-2E9C-101B-9397-08002B2CF9AE}" pid="11" name="cdpDirectNumber">
    <vt:lpwstr/>
  </property>
  <property fmtid="{D5CDD505-2E9C-101B-9397-08002B2CF9AE}" pid="12" name="cdpEmail">
    <vt:lpwstr>bram.vannistelrooij_x000b_@agentschapnl.nl</vt:lpwstr>
  </property>
  <property fmtid="{D5CDD505-2E9C-101B-9397-08002B2CF9AE}" pid="13" name="cdpFaxNumber">
    <vt:lpwstr/>
  </property>
  <property fmtid="{D5CDD505-2E9C-101B-9397-08002B2CF9AE}" pid="14" name="cdpMobileNumber">
    <vt:lpwstr/>
  </property>
  <property fmtid="{D5CDD505-2E9C-101B-9397-08002B2CF9AE}" pid="15" name="cdpAfdeling">
    <vt:lpwstr/>
  </property>
  <property fmtid="{D5CDD505-2E9C-101B-9397-08002B2CF9AE}" pid="16" name="cdpDirectie">
    <vt:lpwstr/>
  </property>
  <property fmtid="{D5CDD505-2E9C-101B-9397-08002B2CF9AE}" pid="17" name="cdpSendersFunction">
    <vt:lpwstr/>
  </property>
  <property fmtid="{D5CDD505-2E9C-101B-9397-08002B2CF9AE}" pid="18" name="cdpminauteur">
    <vt:lpwstr/>
  </property>
  <property fmtid="{D5CDD505-2E9C-101B-9397-08002B2CF9AE}" pid="19" name="cdpminMedeafdoening">
    <vt:lpwstr/>
  </property>
  <property fmtid="{D5CDD505-2E9C-101B-9397-08002B2CF9AE}" pid="20" name="cdpminInfoKopie">
    <vt:lpwstr/>
  </property>
  <property fmtid="{D5CDD505-2E9C-101B-9397-08002B2CF9AE}" pid="21" name="cdpminmedeParaaf">
    <vt:lpwstr/>
  </property>
  <property fmtid="{D5CDD505-2E9C-101B-9397-08002B2CF9AE}" pid="22" name="showminute">
    <vt:lpwstr>-1</vt:lpwstr>
  </property>
  <property fmtid="{D5CDD505-2E9C-101B-9397-08002B2CF9AE}" pid="23" name="cdpOurReference">
    <vt:lpwstr/>
  </property>
  <property fmtid="{D5CDD505-2E9C-101B-9397-08002B2CF9AE}" pid="24" name="lblOurReference">
    <vt:lpwstr>Onze referentie</vt:lpwstr>
  </property>
  <property fmtid="{D5CDD505-2E9C-101B-9397-08002B2CF9AE}" pid="25" name="cdpNumberOfEnclosures">
    <vt:lpwstr/>
  </property>
  <property fmtid="{D5CDD505-2E9C-101B-9397-08002B2CF9AE}" pid="26" name="lblNumberOfEnclosures">
    <vt:lpwstr>Bijlage(n)</vt:lpwstr>
  </property>
  <property fmtid="{D5CDD505-2E9C-101B-9397-08002B2CF9AE}" pid="27" name="cdpAddress1">
    <vt:lpwstr>test</vt:lpwstr>
  </property>
  <property fmtid="{D5CDD505-2E9C-101B-9397-08002B2CF9AE}" pid="28" name="cdpAddress2">
    <vt:lpwstr/>
  </property>
  <property fmtid="{D5CDD505-2E9C-101B-9397-08002B2CF9AE}" pid="29" name="cdpAddress3">
    <vt:lpwstr/>
  </property>
  <property fmtid="{D5CDD505-2E9C-101B-9397-08002B2CF9AE}" pid="30" name="Company_retouradres">
    <vt:lpwstr>&gt; Retouradres Postbus 93144, 2509 AC  Den Haag</vt:lpwstr>
  </property>
  <property fmtid="{D5CDD505-2E9C-101B-9397-08002B2CF9AE}" pid="31" name="cdpDate">
    <vt:lpwstr/>
  </property>
  <property fmtid="{D5CDD505-2E9C-101B-9397-08002B2CF9AE}" pid="32" name="lblDate">
    <vt:lpwstr>Datum</vt:lpwstr>
  </property>
  <property fmtid="{D5CDD505-2E9C-101B-9397-08002B2CF9AE}" pid="33" name="lblSubject\">
    <vt:lpwstr/>
  </property>
  <property fmtid="{D5CDD505-2E9C-101B-9397-08002B2CF9AE}" pid="34" name="lblSubject">
    <vt:lpwstr>Betreft</vt:lpwstr>
  </property>
  <property fmtid="{D5CDD505-2E9C-101B-9397-08002B2CF9AE}" pid="35" name="cdpSubject">
    <vt:lpwstr>test</vt:lpwstr>
  </property>
  <property fmtid="{D5CDD505-2E9C-101B-9397-08002B2CF9AE}" pid="36" name="cdpSalutation">
    <vt:lpwstr>Beste</vt:lpwstr>
  </property>
  <property fmtid="{D5CDD505-2E9C-101B-9397-08002B2CF9AE}" pid="37" name="cdpSalutationText">
    <vt:lpwstr/>
  </property>
  <property fmtid="{D5CDD505-2E9C-101B-9397-08002B2CF9AE}" pid="38" name="cdpGreeting">
    <vt:lpwstr>Hoogachtend</vt:lpwstr>
  </property>
  <property fmtid="{D5CDD505-2E9C-101B-9397-08002B2CF9AE}" pid="39" name="doctype">
    <vt:lpwstr>brief</vt:lpwstr>
  </property>
  <property fmtid="{D5CDD505-2E9C-101B-9397-08002B2CF9AE}" pid="40" name="cdpDocumentLanguage">
    <vt:lpwstr>1043</vt:lpwstr>
  </property>
  <property fmtid="{D5CDD505-2E9C-101B-9397-08002B2CF9AE}" pid="41" name="ToonRL">
    <vt:lpwstr>Onwaar</vt:lpwstr>
  </property>
  <property fmtid="{D5CDD505-2E9C-101B-9397-08002B2CF9AE}" pid="42" name="BestaandBestand">
    <vt:bool>true</vt:bool>
  </property>
  <property fmtid="{D5CDD505-2E9C-101B-9397-08002B2CF9AE}" pid="43" name="toonEU">
    <vt:lpwstr>Onwaar</vt:lpwstr>
  </property>
  <property fmtid="{D5CDD505-2E9C-101B-9397-08002B2CF9AE}" pid="44" name="toonARVODI">
    <vt:lpwstr>Onwaar</vt:lpwstr>
  </property>
  <property fmtid="{D5CDD505-2E9C-101B-9397-08002B2CF9AE}" pid="45" name="cdpStraat">
    <vt:lpwstr>test</vt:lpwstr>
  </property>
  <property fmtid="{D5CDD505-2E9C-101B-9397-08002B2CF9AE}" pid="46" name="cdphuisnummer">
    <vt:lpwstr/>
  </property>
  <property fmtid="{D5CDD505-2E9C-101B-9397-08002B2CF9AE}" pid="47" name="cdppostcode">
    <vt:lpwstr/>
  </property>
  <property fmtid="{D5CDD505-2E9C-101B-9397-08002B2CF9AE}" pid="48" name="cdpwoonplaats">
    <vt:lpwstr/>
  </property>
  <property fmtid="{D5CDD505-2E9C-101B-9397-08002B2CF9AE}" pid="49" name="cdpKIXCode">
    <vt:lpwstr/>
  </property>
  <property fmtid="{D5CDD505-2E9C-101B-9397-08002B2CF9AE}" pid="50" name="cdpphonenumber">
    <vt:lpwstr>088 602 25 60</vt:lpwstr>
  </property>
  <property fmtid="{D5CDD505-2E9C-101B-9397-08002B2CF9AE}" pid="51" name="cdpOndertekenaarNaam">
    <vt:lpwstr>Bram van Nistelrooij</vt:lpwstr>
  </property>
  <property fmtid="{D5CDD505-2E9C-101B-9397-08002B2CF9AE}" pid="52" name="cdpOndertekenaarFunctie">
    <vt:lpwstr/>
  </property>
  <property fmtid="{D5CDD505-2E9C-101B-9397-08002B2CF9AE}" pid="53" name="Company_ID">
    <vt:lpwstr>10</vt:lpwstr>
  </property>
  <property fmtid="{D5CDD505-2E9C-101B-9397-08002B2CF9AE}" pid="54" name="Company_Name">
    <vt:lpwstr>Rijksdienst voor Ondernemend Nederland</vt:lpwstr>
  </property>
  <property fmtid="{D5CDD505-2E9C-101B-9397-08002B2CF9AE}" pid="55" name="Company_GeneralPhone">
    <vt:lpwstr>088 602 50 00</vt:lpwstr>
  </property>
  <property fmtid="{D5CDD505-2E9C-101B-9397-08002B2CF9AE}" pid="56" name="Company_GeneralFax">
    <vt:lpwstr>088 602 90 23</vt:lpwstr>
  </property>
  <property fmtid="{D5CDD505-2E9C-101B-9397-08002B2CF9AE}" pid="57" name="Company_Legal_Footer">
    <vt:lpwstr/>
  </property>
  <property fmtid="{D5CDD505-2E9C-101B-9397-08002B2CF9AE}" pid="58" name="cdpCopyTo">
    <vt:lpwstr/>
  </property>
  <property fmtid="{D5CDD505-2E9C-101B-9397-08002B2CF9AE}" pid="59" name="lblButOK">
    <vt:lpwstr>Onwaar</vt:lpwstr>
  </property>
  <property fmtid="{D5CDD505-2E9C-101B-9397-08002B2CF9AE}" pid="60" name="lblButCancel">
    <vt:lpwstr>Onwaar</vt:lpwstr>
  </property>
  <property fmtid="{D5CDD505-2E9C-101B-9397-08002B2CF9AE}" pid="61" name="cdpVoetnootTekst">
    <vt:lpwstr/>
  </property>
  <property fmtid="{D5CDD505-2E9C-101B-9397-08002B2CF9AE}" pid="62" name="cdpVoet1">
    <vt:lpwstr/>
  </property>
  <property fmtid="{D5CDD505-2E9C-101B-9397-08002B2CF9AE}" pid="63" name="cdpVoet2">
    <vt:lpwstr/>
  </property>
  <property fmtid="{D5CDD505-2E9C-101B-9397-08002B2CF9AE}" pid="64" name="cdpVoet3">
    <vt:lpwstr/>
  </property>
  <property fmtid="{D5CDD505-2E9C-101B-9397-08002B2CF9AE}" pid="65" name="cdpVoet4">
    <vt:lpwstr/>
  </property>
  <property fmtid="{D5CDD505-2E9C-101B-9397-08002B2CF9AE}" pid="66" name="cdpCas">
    <vt:lpwstr/>
  </property>
  <property fmtid="{D5CDD505-2E9C-101B-9397-08002B2CF9AE}" pid="67" name="cdpKix">
    <vt:lpwstr/>
  </property>
  <property fmtid="{D5CDD505-2E9C-101B-9397-08002B2CF9AE}" pid="68" name="Mobile">
    <vt:lpwstr/>
  </property>
  <property fmtid="{D5CDD505-2E9C-101B-9397-08002B2CF9AE}" pid="69" name="TextBox1">
    <vt:lpwstr/>
  </property>
  <property fmtid="{D5CDD505-2E9C-101B-9397-08002B2CF9AE}" pid="70" name="cdpOurreference2">
    <vt:lpwstr/>
  </property>
  <property fmtid="{D5CDD505-2E9C-101B-9397-08002B2CF9AE}" pid="71" name="cdpAddress">
    <vt:lpwstr>test</vt:lpwstr>
  </property>
  <property fmtid="{D5CDD505-2E9C-101B-9397-08002B2CF9AE}" pid="72" name="cdpToonMinute">
    <vt:lpwstr>Onwaar</vt:lpwstr>
  </property>
  <property fmtid="{D5CDD505-2E9C-101B-9397-08002B2CF9AE}" pid="73" name="lblbutMinute">
    <vt:lpwstr>Onwaar</vt:lpwstr>
  </property>
  <property fmtid="{D5CDD505-2E9C-101B-9397-08002B2CF9AE}" pid="74" name="cdpCompanyName">
    <vt:lpwstr>Rijksdienst voor Ondernemend Nederland</vt:lpwstr>
  </property>
  <property fmtid="{D5CDD505-2E9C-101B-9397-08002B2CF9AE}" pid="75" name="cdpOpdrachtgever">
    <vt:lpwstr/>
  </property>
  <property fmtid="{D5CDD505-2E9C-101B-9397-08002B2CF9AE}" pid="76" name="cdpNLAdres">
    <vt:lpwstr>Waar</vt:lpwstr>
  </property>
  <property fmtid="{D5CDD505-2E9C-101B-9397-08002B2CF9AE}" pid="77" name="cdpBLAdres">
    <vt:lpwstr>Onwaar</vt:lpwstr>
  </property>
  <property fmtid="{D5CDD505-2E9C-101B-9397-08002B2CF9AE}" pid="78" name="lblbutContact">
    <vt:lpwstr>Contact</vt:lpwstr>
  </property>
  <property fmtid="{D5CDD505-2E9C-101B-9397-08002B2CF9AE}" pid="79" name="lblbutPage">
    <vt:lpwstr>Pagina</vt:lpwstr>
  </property>
  <property fmtid="{D5CDD505-2E9C-101B-9397-08002B2CF9AE}" pid="80" name="lblCopyTo">
    <vt:lpwstr>Kopie aan</vt:lpwstr>
  </property>
  <property fmtid="{D5CDD505-2E9C-101B-9397-08002B2CF9AE}" pid="81" name="lblDirectNumber">
    <vt:lpwstr>Telefoon</vt:lpwstr>
  </property>
  <property fmtid="{D5CDD505-2E9C-101B-9397-08002B2CF9AE}" pid="82" name="lblEmail">
    <vt:lpwstr>E-mail</vt:lpwstr>
  </property>
  <property fmtid="{D5CDD505-2E9C-101B-9397-08002B2CF9AE}" pid="83" name="lblOurReference2">
    <vt:lpwstr>Onze referentie</vt:lpwstr>
  </property>
  <property fmtid="{D5CDD505-2E9C-101B-9397-08002B2CF9AE}" pid="84" name="cdpToFaxnumber">
    <vt:lpwstr/>
  </property>
  <property fmtid="{D5CDD505-2E9C-101B-9397-08002B2CF9AE}" pid="85" name="cdpDienst">
    <vt:lpwstr>6</vt:lpwstr>
  </property>
  <property fmtid="{D5CDD505-2E9C-101B-9397-08002B2CF9AE}" pid="86" name="ClassificationContentMarkingFooterShapeIds">
    <vt:lpwstr>6</vt:lpwstr>
  </property>
  <property fmtid="{D5CDD505-2E9C-101B-9397-08002B2CF9AE}" pid="87" name="ClassificationContentMarkingFooterFontProps">
    <vt:lpwstr>#000000,10,Calibri</vt:lpwstr>
  </property>
  <property fmtid="{D5CDD505-2E9C-101B-9397-08002B2CF9AE}" pid="88" name="ClassificationContentMarkingFooterText">
    <vt:lpwstr>Intern gebruik</vt:lpwstr>
  </property>
</Properties>
</file>